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A9C5" w14:textId="77777777" w:rsidR="00F177CE" w:rsidRPr="000466A6" w:rsidRDefault="00F177CE" w:rsidP="00574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kern w:val="1"/>
          <w:u w:color="0000FF"/>
        </w:rPr>
      </w:pPr>
      <w:r w:rsidRPr="000466A6">
        <w:rPr>
          <w:rFonts w:ascii="Times New Roman" w:hAnsi="Times New Roman"/>
          <w:b/>
          <w:bCs/>
          <w:kern w:val="1"/>
          <w:u w:color="0000FF"/>
        </w:rPr>
        <w:t>П Р О Е К Т</w:t>
      </w:r>
    </w:p>
    <w:p w14:paraId="0AAECDED" w14:textId="77777777" w:rsidR="00F177CE" w:rsidRPr="000466A6" w:rsidRDefault="00F177CE" w:rsidP="00574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kern w:val="1"/>
          <w:u w:color="0000FF"/>
        </w:rPr>
      </w:pPr>
      <w:r w:rsidRPr="000466A6">
        <w:rPr>
          <w:rFonts w:ascii="Times New Roman" w:hAnsi="Times New Roman"/>
          <w:b/>
          <w:bCs/>
          <w:kern w:val="1"/>
          <w:u w:color="0000FF"/>
        </w:rPr>
        <w:t>договора купли-продажи</w:t>
      </w:r>
      <w:r w:rsidR="00391EA5" w:rsidRPr="000466A6">
        <w:rPr>
          <w:rFonts w:ascii="Times New Roman" w:hAnsi="Times New Roman"/>
          <w:b/>
          <w:bCs/>
          <w:kern w:val="1"/>
          <w:u w:color="0000FF"/>
        </w:rPr>
        <w:t xml:space="preserve"> доли.</w:t>
      </w:r>
    </w:p>
    <w:p w14:paraId="6F1EAB07" w14:textId="77777777" w:rsidR="00F177CE" w:rsidRPr="000466A6" w:rsidRDefault="00F177CE" w:rsidP="00574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kern w:val="1"/>
          <w:u w:color="0000FF"/>
        </w:rPr>
      </w:pPr>
    </w:p>
    <w:p w14:paraId="069412A6" w14:textId="77777777" w:rsidR="00F177CE" w:rsidRPr="000466A6" w:rsidRDefault="00F177CE" w:rsidP="005743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u w:color="0000FF"/>
        </w:rPr>
      </w:pPr>
      <w:r w:rsidRPr="000466A6">
        <w:rPr>
          <w:rFonts w:ascii="Times New Roman" w:hAnsi="Times New Roman"/>
          <w:kern w:val="1"/>
          <w:u w:color="0000FF"/>
        </w:rPr>
        <w:t xml:space="preserve">г. </w:t>
      </w:r>
      <w:r w:rsidR="008B20EF" w:rsidRPr="000466A6">
        <w:rPr>
          <w:rFonts w:ascii="Times New Roman" w:hAnsi="Times New Roman"/>
          <w:kern w:val="1"/>
          <w:u w:color="0000FF"/>
        </w:rPr>
        <w:t>Санкт-Петербург</w:t>
      </w:r>
      <w:r w:rsidRPr="000466A6">
        <w:rPr>
          <w:rFonts w:ascii="Times New Roman" w:hAnsi="Times New Roman"/>
          <w:kern w:val="1"/>
          <w:u w:color="0000FF"/>
        </w:rPr>
        <w:tab/>
      </w:r>
      <w:r w:rsidRPr="000466A6">
        <w:rPr>
          <w:rFonts w:ascii="Times New Roman" w:hAnsi="Times New Roman"/>
          <w:kern w:val="1"/>
          <w:u w:color="0000FF"/>
        </w:rPr>
        <w:tab/>
      </w:r>
      <w:r w:rsidR="006D3D4A" w:rsidRPr="000466A6">
        <w:rPr>
          <w:rFonts w:ascii="Times New Roman" w:hAnsi="Times New Roman"/>
          <w:kern w:val="1"/>
          <w:u w:color="0000FF"/>
        </w:rPr>
        <w:tab/>
      </w:r>
      <w:r w:rsidR="000C7BEB" w:rsidRPr="000466A6">
        <w:rPr>
          <w:rFonts w:ascii="Times New Roman" w:hAnsi="Times New Roman"/>
          <w:kern w:val="1"/>
          <w:u w:color="0000FF"/>
        </w:rPr>
        <w:tab/>
      </w:r>
      <w:r w:rsidRPr="000466A6">
        <w:rPr>
          <w:rFonts w:ascii="Times New Roman" w:hAnsi="Times New Roman"/>
          <w:kern w:val="1"/>
          <w:u w:color="0000FF"/>
        </w:rPr>
        <w:tab/>
      </w:r>
      <w:r w:rsidRPr="000466A6">
        <w:rPr>
          <w:rFonts w:ascii="Times New Roman" w:hAnsi="Times New Roman"/>
          <w:kern w:val="1"/>
          <w:u w:color="0000FF"/>
        </w:rPr>
        <w:tab/>
        <w:t xml:space="preserve">      </w:t>
      </w:r>
      <w:r w:rsidR="00574315" w:rsidRPr="000466A6">
        <w:rPr>
          <w:rFonts w:ascii="Times New Roman" w:hAnsi="Times New Roman"/>
          <w:kern w:val="1"/>
          <w:u w:color="0000FF"/>
        </w:rPr>
        <w:t xml:space="preserve">      </w:t>
      </w:r>
      <w:proofErr w:type="gramStart"/>
      <w:r w:rsidR="00574315" w:rsidRPr="000466A6">
        <w:rPr>
          <w:rFonts w:ascii="Times New Roman" w:hAnsi="Times New Roman"/>
          <w:kern w:val="1"/>
          <w:u w:color="0000FF"/>
        </w:rPr>
        <w:t xml:space="preserve">   «</w:t>
      </w:r>
      <w:proofErr w:type="gramEnd"/>
      <w:r w:rsidR="00574315" w:rsidRPr="000466A6">
        <w:rPr>
          <w:rFonts w:ascii="Times New Roman" w:hAnsi="Times New Roman"/>
          <w:kern w:val="1"/>
          <w:u w:color="0000FF"/>
        </w:rPr>
        <w:t xml:space="preserve">_____» ___________ 20___ </w:t>
      </w:r>
      <w:r w:rsidRPr="000466A6">
        <w:rPr>
          <w:rFonts w:ascii="Times New Roman" w:hAnsi="Times New Roman"/>
          <w:kern w:val="1"/>
          <w:u w:color="0000FF"/>
        </w:rPr>
        <w:t>года</w:t>
      </w:r>
    </w:p>
    <w:p w14:paraId="799C1B61" w14:textId="77777777" w:rsidR="00F177CE" w:rsidRPr="000466A6" w:rsidRDefault="00F177CE" w:rsidP="0057431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kern w:val="1"/>
          <w:u w:color="0000FF"/>
        </w:rPr>
      </w:pPr>
      <w:r w:rsidRPr="000466A6">
        <w:rPr>
          <w:rFonts w:ascii="Times New Roman" w:hAnsi="Times New Roman"/>
          <w:kern w:val="1"/>
          <w:u w:color="0000FF"/>
        </w:rPr>
        <w:t> </w:t>
      </w:r>
    </w:p>
    <w:p w14:paraId="74D35777" w14:textId="77777777" w:rsidR="00574315" w:rsidRPr="000466A6" w:rsidRDefault="00574315" w:rsidP="0057431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kern w:val="1"/>
          <w:u w:color="0000FF"/>
        </w:rPr>
      </w:pPr>
    </w:p>
    <w:p w14:paraId="6ACF5A8D" w14:textId="478EFEB7" w:rsidR="00574315" w:rsidRPr="000466A6" w:rsidRDefault="00E57AA5" w:rsidP="00581DC3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color w:val="000000"/>
        </w:rPr>
      </w:pPr>
      <w:r w:rsidRPr="00E57AA5">
        <w:rPr>
          <w:rFonts w:ascii="Times New Roman" w:hAnsi="Times New Roman"/>
        </w:rPr>
        <w:t xml:space="preserve">Гражданин Российской Федерации Минасян Михаил </w:t>
      </w:r>
      <w:proofErr w:type="spellStart"/>
      <w:r w:rsidRPr="00E57AA5">
        <w:rPr>
          <w:rFonts w:ascii="Times New Roman" w:hAnsi="Times New Roman"/>
        </w:rPr>
        <w:t>Седракович</w:t>
      </w:r>
      <w:proofErr w:type="spellEnd"/>
      <w:r w:rsidR="008B20EF" w:rsidRPr="000466A6">
        <w:rPr>
          <w:rFonts w:ascii="Times New Roman" w:hAnsi="Times New Roman"/>
        </w:rPr>
        <w:t>, именуем</w:t>
      </w:r>
      <w:r>
        <w:rPr>
          <w:rFonts w:ascii="Times New Roman" w:hAnsi="Times New Roman"/>
        </w:rPr>
        <w:t>ый</w:t>
      </w:r>
      <w:r w:rsidR="008B20EF" w:rsidRPr="000466A6">
        <w:rPr>
          <w:rFonts w:ascii="Times New Roman" w:hAnsi="Times New Roman"/>
        </w:rPr>
        <w:t xml:space="preserve"> в дальнейшем «Продавец», в лице финансового управляющего</w:t>
      </w:r>
      <w:r w:rsidR="008B20EF" w:rsidRPr="000466A6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Ковшовой Полины Витальевны</w:t>
      </w:r>
      <w:r w:rsidR="008B20EF" w:rsidRPr="000466A6">
        <w:rPr>
          <w:rFonts w:ascii="Times New Roman" w:hAnsi="Times New Roman"/>
        </w:rPr>
        <w:t xml:space="preserve">, </w:t>
      </w:r>
      <w:r w:rsidRPr="00E57AA5">
        <w:rPr>
          <w:rFonts w:ascii="Times New Roman" w:hAnsi="Times New Roman"/>
        </w:rPr>
        <w:t>действующей на основании Решения Арбитражного суда города Москвы от 14.03.2023 года по делу № А40- 246865/22-95-496Ф</w:t>
      </w:r>
      <w:r w:rsidR="006F7837" w:rsidRPr="000466A6">
        <w:rPr>
          <w:rFonts w:ascii="Times New Roman" w:hAnsi="Times New Roman"/>
        </w:rPr>
        <w:t>, именуемый в дальнейшем «Продавец», с одной стороны</w:t>
      </w:r>
      <w:r w:rsidR="00574315" w:rsidRPr="000466A6">
        <w:rPr>
          <w:rStyle w:val="FontStyle13"/>
        </w:rPr>
        <w:t>,</w:t>
      </w:r>
    </w:p>
    <w:p w14:paraId="2FD1C9D6" w14:textId="77777777" w:rsidR="00F177CE" w:rsidRPr="000466A6" w:rsidRDefault="006D3D4A" w:rsidP="00581DC3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</w:rPr>
      </w:pPr>
      <w:r w:rsidRPr="000466A6">
        <w:rPr>
          <w:rFonts w:ascii="Times New Roman" w:hAnsi="Times New Roman"/>
          <w:b/>
          <w:color w:val="000000"/>
        </w:rPr>
        <w:t>_______________________</w:t>
      </w:r>
      <w:r w:rsidR="00F177CE" w:rsidRPr="000466A6">
        <w:rPr>
          <w:rFonts w:ascii="Times New Roman" w:hAnsi="Times New Roman"/>
          <w:b/>
          <w:color w:val="000000"/>
        </w:rPr>
        <w:t>________________</w:t>
      </w:r>
      <w:r w:rsidR="00574315" w:rsidRPr="000466A6">
        <w:rPr>
          <w:rFonts w:ascii="Times New Roman" w:hAnsi="Times New Roman"/>
          <w:b/>
          <w:color w:val="000000"/>
        </w:rPr>
        <w:t>_______________</w:t>
      </w:r>
      <w:r w:rsidR="00F177CE" w:rsidRPr="000466A6">
        <w:rPr>
          <w:rFonts w:ascii="Times New Roman" w:hAnsi="Times New Roman"/>
          <w:b/>
          <w:color w:val="000000"/>
        </w:rPr>
        <w:t>________________________________________</w:t>
      </w:r>
      <w:r w:rsidRPr="000466A6">
        <w:rPr>
          <w:rFonts w:ascii="Times New Roman" w:hAnsi="Times New Roman"/>
          <w:b/>
          <w:color w:val="000000"/>
        </w:rPr>
        <w:t xml:space="preserve"> </w:t>
      </w:r>
      <w:r w:rsidR="00F177CE" w:rsidRPr="000466A6">
        <w:rPr>
          <w:rFonts w:ascii="Times New Roman" w:hAnsi="Times New Roman"/>
          <w:color w:val="000000"/>
        </w:rPr>
        <w:t>в лице ___________________________</w:t>
      </w:r>
      <w:r w:rsidRPr="000466A6">
        <w:rPr>
          <w:rFonts w:ascii="Times New Roman" w:hAnsi="Times New Roman"/>
          <w:color w:val="000000"/>
        </w:rPr>
        <w:t>_____________________________________</w:t>
      </w:r>
      <w:r w:rsidR="00F177CE" w:rsidRPr="000466A6">
        <w:rPr>
          <w:rFonts w:ascii="Times New Roman" w:hAnsi="Times New Roman"/>
          <w:color w:val="000000"/>
        </w:rPr>
        <w:t>___________, именуемый в дальнейшем</w:t>
      </w:r>
      <w:r w:rsidR="00F177CE" w:rsidRPr="000466A6">
        <w:rPr>
          <w:rFonts w:ascii="Times New Roman" w:hAnsi="Times New Roman"/>
        </w:rPr>
        <w:t xml:space="preserve"> «Покупатель», с другой стороны, </w:t>
      </w:r>
    </w:p>
    <w:p w14:paraId="1E38DEE7" w14:textId="77777777" w:rsidR="00F177CE" w:rsidRPr="000466A6" w:rsidRDefault="00F177CE" w:rsidP="00574315">
      <w:pPr>
        <w:pStyle w:val="2"/>
        <w:tabs>
          <w:tab w:val="left" w:pos="1134"/>
        </w:tabs>
        <w:spacing w:before="0" w:line="240" w:lineRule="auto"/>
        <w:ind w:firstLine="567"/>
        <w:rPr>
          <w:color w:val="FF0000"/>
          <w:sz w:val="22"/>
          <w:szCs w:val="22"/>
        </w:rPr>
      </w:pPr>
      <w:r w:rsidRPr="000466A6">
        <w:rPr>
          <w:sz w:val="22"/>
          <w:szCs w:val="22"/>
        </w:rPr>
        <w:t>при совместном упоминании именуемые «Стороны», в соответствии с Протоколом   № ________ от ________ г. о результатах торгов, заключили настоящий договор</w:t>
      </w:r>
      <w:r w:rsidRPr="000466A6">
        <w:rPr>
          <w:color w:val="000000"/>
          <w:sz w:val="22"/>
          <w:szCs w:val="22"/>
        </w:rPr>
        <w:t xml:space="preserve"> о нижеследующем: </w:t>
      </w:r>
    </w:p>
    <w:p w14:paraId="06CBF453" w14:textId="77777777" w:rsidR="00F177CE" w:rsidRPr="000466A6" w:rsidRDefault="00F177CE" w:rsidP="00574315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5968D4AA" w14:textId="77777777" w:rsidR="005B1825" w:rsidRPr="000466A6" w:rsidRDefault="00574315" w:rsidP="00FA074E">
      <w:pPr>
        <w:spacing w:after="0" w:line="240" w:lineRule="auto"/>
        <w:ind w:right="-12"/>
        <w:jc w:val="center"/>
        <w:rPr>
          <w:rFonts w:ascii="Times New Roman" w:hAnsi="Times New Roman"/>
          <w:b/>
        </w:rPr>
      </w:pPr>
      <w:r w:rsidRPr="000466A6">
        <w:rPr>
          <w:rFonts w:ascii="Times New Roman" w:hAnsi="Times New Roman"/>
          <w:b/>
        </w:rPr>
        <w:t>1. Предмет договора.</w:t>
      </w:r>
    </w:p>
    <w:p w14:paraId="25B366A9" w14:textId="77777777" w:rsidR="00DE77FF" w:rsidRDefault="00C73B14" w:rsidP="0013422A">
      <w:pPr>
        <w:spacing w:after="0" w:line="240" w:lineRule="auto"/>
        <w:jc w:val="both"/>
        <w:rPr>
          <w:rFonts w:ascii="Times New Roman" w:hAnsi="Times New Roman"/>
        </w:rPr>
      </w:pPr>
      <w:r w:rsidRPr="00C73B14">
        <w:rPr>
          <w:rFonts w:ascii="Times New Roman" w:hAnsi="Times New Roman"/>
        </w:rPr>
        <w:t xml:space="preserve">1.1. </w:t>
      </w:r>
      <w:r w:rsidR="0055591D">
        <w:rPr>
          <w:rFonts w:ascii="Times New Roman" w:hAnsi="Times New Roman"/>
        </w:rPr>
        <w:t xml:space="preserve"> </w:t>
      </w:r>
      <w:r w:rsidRPr="00C73B14">
        <w:rPr>
          <w:rFonts w:ascii="Times New Roman" w:hAnsi="Times New Roman"/>
        </w:rPr>
        <w:t>Продавец обязуется передать в собственность Покупателю, а Покупатель – принять и оплатить в соответствии с условиями настоящего Договора следующее имущество (дал</w:t>
      </w:r>
      <w:r w:rsidR="00DE77FF">
        <w:rPr>
          <w:rFonts w:ascii="Times New Roman" w:hAnsi="Times New Roman"/>
        </w:rPr>
        <w:t xml:space="preserve">ее по тексту – Имущество): </w:t>
      </w:r>
    </w:p>
    <w:p w14:paraId="6E762042" w14:textId="626A718C" w:rsidR="00C73B14" w:rsidRDefault="00E57AA5" w:rsidP="0055591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 % (</w:t>
      </w:r>
      <w:r w:rsidR="00DE77FF" w:rsidRPr="00DE77FF">
        <w:rPr>
          <w:rFonts w:ascii="Times New Roman" w:hAnsi="Times New Roman"/>
        </w:rPr>
        <w:t>процентов</w:t>
      </w:r>
      <w:r>
        <w:rPr>
          <w:rFonts w:ascii="Times New Roman" w:hAnsi="Times New Roman"/>
        </w:rPr>
        <w:t>)</w:t>
      </w:r>
      <w:r w:rsidR="00DE77FF" w:rsidRPr="00DE77FF">
        <w:rPr>
          <w:rFonts w:ascii="Times New Roman" w:hAnsi="Times New Roman"/>
        </w:rPr>
        <w:t xml:space="preserve"> доли в уставном капитале </w:t>
      </w:r>
      <w:r>
        <w:rPr>
          <w:rFonts w:ascii="Times New Roman" w:hAnsi="Times New Roman"/>
        </w:rPr>
        <w:t>______________________________________________________</w:t>
      </w:r>
      <w:r w:rsidR="00C73B14" w:rsidRPr="00C73B14">
        <w:rPr>
          <w:rFonts w:ascii="Times New Roman" w:hAnsi="Times New Roman"/>
        </w:rPr>
        <w:t xml:space="preserve">; </w:t>
      </w:r>
    </w:p>
    <w:p w14:paraId="44C06D07" w14:textId="77777777" w:rsidR="004C5853" w:rsidRPr="00C73B14" w:rsidRDefault="004C5853" w:rsidP="00DB786E">
      <w:pPr>
        <w:spacing w:after="0" w:line="240" w:lineRule="auto"/>
        <w:jc w:val="center"/>
        <w:rPr>
          <w:rFonts w:ascii="Times New Roman" w:hAnsi="Times New Roman"/>
        </w:rPr>
      </w:pPr>
    </w:p>
    <w:p w14:paraId="2523727F" w14:textId="77777777" w:rsidR="00DB786E" w:rsidRPr="00C73B14" w:rsidRDefault="00C73B14" w:rsidP="001E70ED">
      <w:pPr>
        <w:spacing w:after="0" w:line="240" w:lineRule="auto"/>
        <w:jc w:val="both"/>
        <w:rPr>
          <w:rFonts w:ascii="Times New Roman" w:hAnsi="Times New Roman"/>
        </w:rPr>
      </w:pPr>
      <w:r w:rsidRPr="00C73B14">
        <w:rPr>
          <w:rFonts w:ascii="Times New Roman" w:hAnsi="Times New Roman"/>
        </w:rPr>
        <w:t xml:space="preserve"> 1.</w:t>
      </w:r>
      <w:r w:rsidR="00803003">
        <w:rPr>
          <w:rFonts w:ascii="Times New Roman" w:hAnsi="Times New Roman"/>
        </w:rPr>
        <w:t>2</w:t>
      </w:r>
      <w:r w:rsidRPr="00C73B14">
        <w:rPr>
          <w:rFonts w:ascii="Times New Roman" w:hAnsi="Times New Roman"/>
        </w:rPr>
        <w:t>. Настоящий договор заключается Сторонами в порядке, установленном Федеральным законом от 26.10.2002 г. № 127-ФЗ «О несостоятельности (банкротстве)», по результатам проведения торгов по продаже имущества Должника.</w:t>
      </w:r>
    </w:p>
    <w:p w14:paraId="5BEC3A84" w14:textId="77777777" w:rsidR="00C73B14" w:rsidRPr="000466A6" w:rsidRDefault="00C73B14" w:rsidP="00DB786E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08DC5A1" w14:textId="77777777" w:rsidR="00B27870" w:rsidRDefault="00B27870" w:rsidP="00FA074E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9E365A4" w14:textId="77777777" w:rsidR="00574315" w:rsidRDefault="00A27D0A" w:rsidP="00FA074E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="00574315" w:rsidRPr="000466A6">
        <w:rPr>
          <w:rFonts w:ascii="Times New Roman" w:hAnsi="Times New Roman"/>
          <w:b/>
        </w:rPr>
        <w:t>. Цена договора и порядок оплаты.</w:t>
      </w:r>
    </w:p>
    <w:p w14:paraId="13BF083E" w14:textId="77777777" w:rsidR="0016302A" w:rsidRPr="000466A6" w:rsidRDefault="0016302A" w:rsidP="00FA074E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2ABE6D3" w14:textId="77777777" w:rsidR="00581DC3" w:rsidRPr="000466A6" w:rsidRDefault="00D91716" w:rsidP="00581DC3">
      <w:pPr>
        <w:pStyle w:val="21"/>
        <w:tabs>
          <w:tab w:val="left" w:pos="851"/>
        </w:tabs>
        <w:ind w:firstLine="851"/>
        <w:rPr>
          <w:sz w:val="22"/>
          <w:szCs w:val="22"/>
        </w:rPr>
      </w:pPr>
      <w:r>
        <w:rPr>
          <w:sz w:val="22"/>
          <w:szCs w:val="22"/>
        </w:rPr>
        <w:t>2</w:t>
      </w:r>
      <w:r w:rsidR="00DB786E" w:rsidRPr="000466A6">
        <w:rPr>
          <w:sz w:val="22"/>
          <w:szCs w:val="22"/>
        </w:rPr>
        <w:t>.1.  Стоимость Доли составляет</w:t>
      </w:r>
      <w:r w:rsidR="00DB786E" w:rsidRPr="000466A6">
        <w:rPr>
          <w:b/>
          <w:bCs/>
          <w:sz w:val="22"/>
          <w:szCs w:val="22"/>
        </w:rPr>
        <w:t xml:space="preserve"> ______________________________________________________</w:t>
      </w:r>
      <w:r w:rsidR="00DB786E" w:rsidRPr="000466A6">
        <w:rPr>
          <w:b/>
          <w:sz w:val="22"/>
          <w:szCs w:val="22"/>
        </w:rPr>
        <w:t xml:space="preserve"> рублей __ копеек</w:t>
      </w:r>
      <w:r w:rsidR="00DB786E" w:rsidRPr="000466A6">
        <w:rPr>
          <w:sz w:val="22"/>
          <w:szCs w:val="22"/>
        </w:rPr>
        <w:t xml:space="preserve"> НДС не облагается.</w:t>
      </w:r>
    </w:p>
    <w:p w14:paraId="37C2FE40" w14:textId="77777777" w:rsidR="00581DC3" w:rsidRPr="000466A6" w:rsidRDefault="00D91716" w:rsidP="00581DC3">
      <w:pPr>
        <w:pStyle w:val="21"/>
        <w:tabs>
          <w:tab w:val="left" w:pos="851"/>
        </w:tabs>
        <w:ind w:firstLine="851"/>
        <w:rPr>
          <w:sz w:val="22"/>
          <w:szCs w:val="22"/>
        </w:rPr>
      </w:pPr>
      <w:r>
        <w:rPr>
          <w:sz w:val="22"/>
          <w:szCs w:val="22"/>
        </w:rPr>
        <w:t>2</w:t>
      </w:r>
      <w:r w:rsidR="00DB786E" w:rsidRPr="000466A6">
        <w:rPr>
          <w:sz w:val="22"/>
          <w:szCs w:val="22"/>
        </w:rPr>
        <w:t xml:space="preserve">.2. Покупателем оплачена стоимость задатка в размере ___________________ рублей, который учитывается Продавцом как первоначальный платеж стоимости Доли. </w:t>
      </w:r>
    </w:p>
    <w:p w14:paraId="4EA0AFAC" w14:textId="06784357" w:rsidR="00581DC3" w:rsidRPr="000466A6" w:rsidRDefault="00D91716" w:rsidP="00581DC3">
      <w:pPr>
        <w:pStyle w:val="21"/>
        <w:tabs>
          <w:tab w:val="left" w:pos="851"/>
        </w:tabs>
        <w:ind w:firstLine="851"/>
        <w:rPr>
          <w:sz w:val="22"/>
          <w:szCs w:val="22"/>
        </w:rPr>
      </w:pPr>
      <w:r>
        <w:rPr>
          <w:sz w:val="22"/>
          <w:szCs w:val="22"/>
        </w:rPr>
        <w:t>2</w:t>
      </w:r>
      <w:r w:rsidR="00DB786E" w:rsidRPr="000466A6">
        <w:rPr>
          <w:sz w:val="22"/>
          <w:szCs w:val="22"/>
        </w:rPr>
        <w:t>.3.</w:t>
      </w:r>
      <w:r w:rsidR="00DB786E" w:rsidRPr="000466A6">
        <w:rPr>
          <w:sz w:val="22"/>
          <w:szCs w:val="22"/>
        </w:rPr>
        <w:tab/>
        <w:t>Покупатель обязуется оплатить оставшуюся стоимость Доли в размере _______________ (</w:t>
      </w:r>
      <w:r w:rsidR="00581DC3" w:rsidRPr="000466A6">
        <w:rPr>
          <w:sz w:val="22"/>
          <w:szCs w:val="22"/>
        </w:rPr>
        <w:t>__________</w:t>
      </w:r>
      <w:r w:rsidR="00DB786E" w:rsidRPr="000466A6">
        <w:rPr>
          <w:sz w:val="22"/>
          <w:szCs w:val="22"/>
        </w:rPr>
        <w:t xml:space="preserve">) рублей _____ копеек </w:t>
      </w:r>
      <w:r w:rsidR="00574315" w:rsidRPr="000466A6">
        <w:rPr>
          <w:rFonts w:eastAsia="Arial CYR"/>
          <w:sz w:val="22"/>
          <w:szCs w:val="22"/>
        </w:rPr>
        <w:t xml:space="preserve">в течение </w:t>
      </w:r>
      <w:r w:rsidR="008B20EF" w:rsidRPr="000466A6">
        <w:rPr>
          <w:sz w:val="22"/>
          <w:szCs w:val="22"/>
        </w:rPr>
        <w:t xml:space="preserve">30 дней со дня подписания ДКП на счет </w:t>
      </w:r>
      <w:r w:rsidR="005D13A7">
        <w:rPr>
          <w:sz w:val="22"/>
          <w:szCs w:val="22"/>
        </w:rPr>
        <w:t>Продавца</w:t>
      </w:r>
      <w:r w:rsidR="00E57AA5">
        <w:rPr>
          <w:sz w:val="22"/>
          <w:szCs w:val="22"/>
        </w:rPr>
        <w:t xml:space="preserve"> по реквизитам, указанным в договоре</w:t>
      </w:r>
      <w:r w:rsidR="00F20F8D" w:rsidRPr="002F4CE9">
        <w:rPr>
          <w:sz w:val="22"/>
          <w:szCs w:val="22"/>
        </w:rPr>
        <w:t>.</w:t>
      </w:r>
    </w:p>
    <w:p w14:paraId="05802BD6" w14:textId="77777777" w:rsidR="00581DC3" w:rsidRPr="000466A6" w:rsidRDefault="00D91716" w:rsidP="00581DC3">
      <w:pPr>
        <w:pStyle w:val="21"/>
        <w:tabs>
          <w:tab w:val="left" w:pos="851"/>
        </w:tabs>
        <w:ind w:firstLine="851"/>
        <w:rPr>
          <w:sz w:val="22"/>
          <w:szCs w:val="22"/>
        </w:rPr>
      </w:pPr>
      <w:r>
        <w:rPr>
          <w:sz w:val="22"/>
          <w:szCs w:val="22"/>
        </w:rPr>
        <w:t>2</w:t>
      </w:r>
      <w:r w:rsidR="00574315" w:rsidRPr="000466A6">
        <w:rPr>
          <w:sz w:val="22"/>
          <w:szCs w:val="22"/>
        </w:rPr>
        <w:t xml:space="preserve">.4. В случае отказа Покупателя от оплаты полной стоимости </w:t>
      </w:r>
      <w:proofErr w:type="gramStart"/>
      <w:r w:rsidR="00391EA5" w:rsidRPr="000466A6">
        <w:rPr>
          <w:sz w:val="22"/>
          <w:szCs w:val="22"/>
        </w:rPr>
        <w:t xml:space="preserve">Доли </w:t>
      </w:r>
      <w:r w:rsidR="00574315" w:rsidRPr="000466A6">
        <w:rPr>
          <w:sz w:val="22"/>
          <w:szCs w:val="22"/>
        </w:rPr>
        <w:t xml:space="preserve"> сумма</w:t>
      </w:r>
      <w:proofErr w:type="gramEnd"/>
      <w:r w:rsidR="00574315" w:rsidRPr="000466A6">
        <w:rPr>
          <w:sz w:val="22"/>
          <w:szCs w:val="22"/>
        </w:rPr>
        <w:t xml:space="preserve"> задатка ему не возвращается и договор считается расторгнутым.</w:t>
      </w:r>
    </w:p>
    <w:p w14:paraId="211E55C2" w14:textId="77777777" w:rsidR="000466A6" w:rsidRPr="000466A6" w:rsidRDefault="00D91716" w:rsidP="000466A6">
      <w:pPr>
        <w:pStyle w:val="21"/>
        <w:tabs>
          <w:tab w:val="left" w:pos="851"/>
        </w:tabs>
        <w:ind w:firstLine="851"/>
        <w:rPr>
          <w:sz w:val="22"/>
          <w:szCs w:val="22"/>
        </w:rPr>
      </w:pPr>
      <w:r>
        <w:rPr>
          <w:sz w:val="22"/>
          <w:szCs w:val="22"/>
        </w:rPr>
        <w:t>2</w:t>
      </w:r>
      <w:r w:rsidR="00574315" w:rsidRPr="000466A6">
        <w:rPr>
          <w:sz w:val="22"/>
          <w:szCs w:val="22"/>
        </w:rPr>
        <w:t xml:space="preserve">.5. Обязательства Покупателя по оплате стоимости </w:t>
      </w:r>
      <w:proofErr w:type="gramStart"/>
      <w:r w:rsidR="00391EA5" w:rsidRPr="000466A6">
        <w:rPr>
          <w:sz w:val="22"/>
          <w:szCs w:val="22"/>
        </w:rPr>
        <w:t xml:space="preserve">Доли </w:t>
      </w:r>
      <w:r w:rsidR="00574315" w:rsidRPr="000466A6">
        <w:rPr>
          <w:sz w:val="22"/>
          <w:szCs w:val="22"/>
        </w:rPr>
        <w:t xml:space="preserve"> считаются</w:t>
      </w:r>
      <w:proofErr w:type="gramEnd"/>
      <w:r w:rsidR="00574315" w:rsidRPr="000466A6">
        <w:rPr>
          <w:sz w:val="22"/>
          <w:szCs w:val="22"/>
        </w:rPr>
        <w:t xml:space="preserve"> выполненными с момента поступления денежных </w:t>
      </w:r>
      <w:proofErr w:type="gramStart"/>
      <w:r w:rsidR="00574315" w:rsidRPr="000466A6">
        <w:rPr>
          <w:sz w:val="22"/>
          <w:szCs w:val="22"/>
        </w:rPr>
        <w:t>средств  в</w:t>
      </w:r>
      <w:proofErr w:type="gramEnd"/>
      <w:r w:rsidR="00574315" w:rsidRPr="000466A6">
        <w:rPr>
          <w:sz w:val="22"/>
          <w:szCs w:val="22"/>
        </w:rPr>
        <w:t xml:space="preserve">  полном объеме на расчетный счет Продавца.</w:t>
      </w:r>
    </w:p>
    <w:p w14:paraId="23CCC2FA" w14:textId="77777777" w:rsidR="00574315" w:rsidRPr="000466A6" w:rsidRDefault="00574315" w:rsidP="00574315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/>
        </w:rPr>
      </w:pPr>
    </w:p>
    <w:p w14:paraId="0160BFF3" w14:textId="77777777" w:rsidR="00574315" w:rsidRDefault="008F6FF8" w:rsidP="00FA074E">
      <w:pPr>
        <w:spacing w:after="0" w:line="240" w:lineRule="auto"/>
        <w:ind w:right="-1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574315" w:rsidRPr="000466A6">
        <w:rPr>
          <w:rFonts w:ascii="Times New Roman" w:hAnsi="Times New Roman"/>
          <w:b/>
        </w:rPr>
        <w:t xml:space="preserve">.  Передача </w:t>
      </w:r>
      <w:r w:rsidR="00391EA5" w:rsidRPr="000466A6">
        <w:rPr>
          <w:rFonts w:ascii="Times New Roman" w:hAnsi="Times New Roman"/>
          <w:b/>
        </w:rPr>
        <w:t>Доли</w:t>
      </w:r>
      <w:r w:rsidR="00FA074E" w:rsidRPr="000466A6">
        <w:rPr>
          <w:rFonts w:ascii="Times New Roman" w:hAnsi="Times New Roman"/>
          <w:b/>
        </w:rPr>
        <w:t>.</w:t>
      </w:r>
    </w:p>
    <w:p w14:paraId="2104DF2B" w14:textId="77777777" w:rsidR="00E57AA5" w:rsidRPr="000466A6" w:rsidRDefault="00E57AA5" w:rsidP="00FA074E">
      <w:pPr>
        <w:spacing w:after="0" w:line="240" w:lineRule="auto"/>
        <w:ind w:right="-12"/>
        <w:jc w:val="center"/>
        <w:rPr>
          <w:rFonts w:ascii="Times New Roman" w:hAnsi="Times New Roman"/>
          <w:b/>
        </w:rPr>
      </w:pPr>
    </w:p>
    <w:p w14:paraId="77B0798F" w14:textId="77777777" w:rsidR="00FA074E" w:rsidRPr="000466A6" w:rsidRDefault="008F6FF8" w:rsidP="00FA074E">
      <w:pPr>
        <w:pStyle w:val="21"/>
        <w:widowControl w:val="0"/>
        <w:ind w:right="-12" w:firstLine="851"/>
        <w:rPr>
          <w:sz w:val="22"/>
          <w:szCs w:val="22"/>
        </w:rPr>
      </w:pPr>
      <w:r>
        <w:rPr>
          <w:sz w:val="22"/>
          <w:szCs w:val="22"/>
        </w:rPr>
        <w:t>3</w:t>
      </w:r>
      <w:r w:rsidR="00391EA5" w:rsidRPr="000466A6">
        <w:rPr>
          <w:sz w:val="22"/>
          <w:szCs w:val="22"/>
        </w:rPr>
        <w:t>.1. Доля передается Продавцом Покупателю по подписываемому сторонами акту приема-</w:t>
      </w:r>
      <w:proofErr w:type="gramStart"/>
      <w:r w:rsidR="00391EA5" w:rsidRPr="000466A6">
        <w:rPr>
          <w:sz w:val="22"/>
          <w:szCs w:val="22"/>
        </w:rPr>
        <w:t>передачи  с</w:t>
      </w:r>
      <w:proofErr w:type="gramEnd"/>
      <w:r w:rsidR="00391EA5" w:rsidRPr="000466A6">
        <w:rPr>
          <w:sz w:val="22"/>
          <w:szCs w:val="22"/>
        </w:rPr>
        <w:t xml:space="preserve"> момента оплаты полной стоимости Доли. Одновременно передается вся имеющаяся в наличии документация на Долю.</w:t>
      </w:r>
    </w:p>
    <w:p w14:paraId="48344A34" w14:textId="77777777" w:rsidR="00FA074E" w:rsidRPr="000466A6" w:rsidRDefault="008F6FF8" w:rsidP="00FA074E">
      <w:pPr>
        <w:pStyle w:val="21"/>
        <w:widowControl w:val="0"/>
        <w:ind w:right="-12" w:firstLine="851"/>
        <w:rPr>
          <w:sz w:val="22"/>
          <w:szCs w:val="22"/>
        </w:rPr>
      </w:pPr>
      <w:r>
        <w:rPr>
          <w:sz w:val="22"/>
          <w:szCs w:val="22"/>
        </w:rPr>
        <w:t>3</w:t>
      </w:r>
      <w:r w:rsidR="00391EA5" w:rsidRPr="000466A6">
        <w:rPr>
          <w:sz w:val="22"/>
          <w:szCs w:val="22"/>
        </w:rPr>
        <w:t>.2. Обязательство Продавца передать Доля считается исполненным после подписания Сторонами акта приема-передачи.</w:t>
      </w:r>
    </w:p>
    <w:p w14:paraId="190F7772" w14:textId="77777777" w:rsidR="005B1825" w:rsidRPr="000466A6" w:rsidRDefault="008F6FF8" w:rsidP="00FA074E">
      <w:pPr>
        <w:pStyle w:val="21"/>
        <w:widowControl w:val="0"/>
        <w:ind w:right="-12" w:firstLine="851"/>
        <w:rPr>
          <w:sz w:val="22"/>
          <w:szCs w:val="22"/>
        </w:rPr>
      </w:pPr>
      <w:r>
        <w:rPr>
          <w:sz w:val="22"/>
          <w:szCs w:val="22"/>
        </w:rPr>
        <w:t>3</w:t>
      </w:r>
      <w:r w:rsidR="00391EA5" w:rsidRPr="000466A6">
        <w:rPr>
          <w:sz w:val="22"/>
          <w:szCs w:val="22"/>
        </w:rPr>
        <w:t>.3. Все расходы, связанные с регистрацией перехода права собственности на Долю к Покупателю (нотариальное удостоверение договора купли-продажи доли, государственной регистрации, пошлина и др.), несет Покупатель.</w:t>
      </w:r>
    </w:p>
    <w:p w14:paraId="01661FFE" w14:textId="77777777" w:rsidR="000466A6" w:rsidRPr="00407C65" w:rsidRDefault="008F6FF8" w:rsidP="00FA074E">
      <w:pPr>
        <w:pStyle w:val="21"/>
        <w:widowControl w:val="0"/>
        <w:ind w:right="-12" w:firstLine="851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0466A6" w:rsidRPr="00407C65">
        <w:rPr>
          <w:b/>
          <w:sz w:val="22"/>
          <w:szCs w:val="22"/>
        </w:rPr>
        <w:t>.4. Федеральным законом от 08.02.1998 г. № 14-ФЗ «Об обществах с ограниченной ответственностью» установлен особый порядок возникновения прав и обязанностей участника у победителя торгов: после определения по результатам торгов личности победителя участники общества могут как согласиться с переходом к нему прав и обязанностей участника, так и отказать в этом (пункт 9 статьи 21). Если подобное согласие не получено, доля переходит к обществу, которое обязано выплатить победителю торгов ее действительную стоимость либо с согласия победителя выдать ему в натуре имущество такой же стоимости (пункт 5 статьи 23 Закона об обществах).</w:t>
      </w:r>
    </w:p>
    <w:p w14:paraId="45E60301" w14:textId="77777777" w:rsidR="000466A6" w:rsidRPr="00407C65" w:rsidRDefault="000466A6" w:rsidP="00FA074E">
      <w:pPr>
        <w:pStyle w:val="21"/>
        <w:ind w:right="-12"/>
        <w:jc w:val="center"/>
        <w:rPr>
          <w:b/>
          <w:sz w:val="22"/>
          <w:szCs w:val="22"/>
        </w:rPr>
      </w:pPr>
    </w:p>
    <w:p w14:paraId="240E0BE4" w14:textId="77777777" w:rsidR="007800D4" w:rsidRDefault="007800D4" w:rsidP="00FA074E">
      <w:pPr>
        <w:pStyle w:val="21"/>
        <w:ind w:right="-12"/>
        <w:jc w:val="center"/>
        <w:rPr>
          <w:b/>
          <w:sz w:val="22"/>
          <w:szCs w:val="22"/>
        </w:rPr>
      </w:pPr>
    </w:p>
    <w:p w14:paraId="33C48188" w14:textId="77777777" w:rsidR="00E57AA5" w:rsidRDefault="00E57AA5" w:rsidP="00FA074E">
      <w:pPr>
        <w:pStyle w:val="21"/>
        <w:ind w:right="-12"/>
        <w:jc w:val="center"/>
        <w:rPr>
          <w:b/>
          <w:sz w:val="22"/>
          <w:szCs w:val="22"/>
        </w:rPr>
      </w:pPr>
    </w:p>
    <w:p w14:paraId="5D2052AB" w14:textId="77777777" w:rsidR="00E57AA5" w:rsidRDefault="00E57AA5" w:rsidP="00FA074E">
      <w:pPr>
        <w:pStyle w:val="21"/>
        <w:ind w:right="-12"/>
        <w:jc w:val="center"/>
        <w:rPr>
          <w:b/>
          <w:sz w:val="22"/>
          <w:szCs w:val="22"/>
        </w:rPr>
      </w:pPr>
    </w:p>
    <w:p w14:paraId="49EAF68E" w14:textId="14AA1CD2" w:rsidR="00574315" w:rsidRDefault="00272758" w:rsidP="00FA074E">
      <w:pPr>
        <w:pStyle w:val="21"/>
        <w:ind w:right="-1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="00FA074E" w:rsidRPr="000466A6">
        <w:rPr>
          <w:b/>
          <w:sz w:val="22"/>
          <w:szCs w:val="22"/>
        </w:rPr>
        <w:t>. Ответственность сторон.</w:t>
      </w:r>
    </w:p>
    <w:p w14:paraId="598D0933" w14:textId="77777777" w:rsidR="00E57AA5" w:rsidRPr="000466A6" w:rsidRDefault="00E57AA5" w:rsidP="00FA074E">
      <w:pPr>
        <w:pStyle w:val="21"/>
        <w:ind w:right="-12"/>
        <w:jc w:val="center"/>
        <w:rPr>
          <w:b/>
          <w:sz w:val="22"/>
          <w:szCs w:val="22"/>
        </w:rPr>
      </w:pPr>
    </w:p>
    <w:p w14:paraId="56017F6D" w14:textId="77777777" w:rsidR="00574315" w:rsidRPr="000466A6" w:rsidRDefault="00272758" w:rsidP="00FA074E">
      <w:pPr>
        <w:pStyle w:val="21"/>
        <w:ind w:right="-12" w:firstLine="851"/>
        <w:rPr>
          <w:sz w:val="22"/>
          <w:szCs w:val="22"/>
        </w:rPr>
      </w:pPr>
      <w:r>
        <w:rPr>
          <w:sz w:val="22"/>
          <w:szCs w:val="22"/>
        </w:rPr>
        <w:t>4</w:t>
      </w:r>
      <w:r w:rsidR="00574315" w:rsidRPr="000466A6">
        <w:rPr>
          <w:sz w:val="22"/>
          <w:szCs w:val="22"/>
        </w:rPr>
        <w:t>.1. В случае невыполнения или ненадлежащего выполнения одной из сторон обязательств по настоящему договору, виновная сторона возмещает другой стороне убытки, причиненные невыполнением или ненадлежащим выполнением обязательств, в соответствии с действующим законодательством.</w:t>
      </w:r>
    </w:p>
    <w:p w14:paraId="12824A46" w14:textId="77777777" w:rsidR="00574315" w:rsidRPr="000466A6" w:rsidRDefault="00574315" w:rsidP="00574315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B681275" w14:textId="77777777" w:rsidR="00574315" w:rsidRPr="0052595D" w:rsidRDefault="00272758" w:rsidP="00FA074E">
      <w:pPr>
        <w:spacing w:after="0" w:line="240" w:lineRule="auto"/>
        <w:jc w:val="center"/>
        <w:rPr>
          <w:rFonts w:ascii="Times New Roman" w:hAnsi="Times New Roman"/>
          <w:b/>
        </w:rPr>
      </w:pPr>
      <w:r w:rsidRPr="0052595D">
        <w:rPr>
          <w:rFonts w:ascii="Times New Roman" w:hAnsi="Times New Roman"/>
          <w:b/>
        </w:rPr>
        <w:t>5</w:t>
      </w:r>
      <w:r w:rsidR="00574315" w:rsidRPr="0052595D">
        <w:rPr>
          <w:rFonts w:ascii="Times New Roman" w:hAnsi="Times New Roman"/>
          <w:b/>
        </w:rPr>
        <w:t>. Воз</w:t>
      </w:r>
      <w:r w:rsidR="00FA074E" w:rsidRPr="0052595D">
        <w:rPr>
          <w:rFonts w:ascii="Times New Roman" w:hAnsi="Times New Roman"/>
          <w:b/>
        </w:rPr>
        <w:t>никновение права собственности.</w:t>
      </w:r>
    </w:p>
    <w:p w14:paraId="5298E0BA" w14:textId="77777777" w:rsidR="00F76B55" w:rsidRPr="000466A6" w:rsidRDefault="00272758" w:rsidP="00F76B55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2595D">
        <w:rPr>
          <w:rFonts w:ascii="Times New Roman" w:hAnsi="Times New Roman"/>
        </w:rPr>
        <w:t>5</w:t>
      </w:r>
      <w:r w:rsidR="00391EA5" w:rsidRPr="0052595D">
        <w:rPr>
          <w:rFonts w:ascii="Times New Roman" w:hAnsi="Times New Roman"/>
        </w:rPr>
        <w:t>.1.</w:t>
      </w:r>
      <w:r w:rsidR="00391EA5" w:rsidRPr="0052595D">
        <w:rPr>
          <w:rFonts w:ascii="Times New Roman" w:hAnsi="Times New Roman"/>
          <w:b/>
        </w:rPr>
        <w:t xml:space="preserve"> </w:t>
      </w:r>
      <w:r w:rsidR="00177515" w:rsidRPr="0052595D">
        <w:rPr>
          <w:rFonts w:ascii="Times New Roman" w:hAnsi="Times New Roman"/>
        </w:rPr>
        <w:t>Право собственности на Долю возникает у Покупателя с момента государственной регистрации перехода права собственности к Покупателю.</w:t>
      </w:r>
      <w:r w:rsidR="00F76B55" w:rsidRPr="0052595D">
        <w:rPr>
          <w:rFonts w:ascii="Times New Roman" w:hAnsi="Times New Roman"/>
        </w:rPr>
        <w:t xml:space="preserve"> Все расходы по регистрации несет Покупатель.</w:t>
      </w:r>
    </w:p>
    <w:p w14:paraId="4DF231B0" w14:textId="77777777" w:rsidR="00F76B55" w:rsidRPr="000466A6" w:rsidRDefault="00F76B55" w:rsidP="00F76B55">
      <w:pPr>
        <w:spacing w:after="0" w:line="240" w:lineRule="auto"/>
        <w:ind w:firstLine="426"/>
        <w:jc w:val="both"/>
        <w:rPr>
          <w:rFonts w:ascii="Times New Roman" w:hAnsi="Times New Roman"/>
          <w:color w:val="FF0000"/>
        </w:rPr>
      </w:pPr>
    </w:p>
    <w:p w14:paraId="5F68F8EA" w14:textId="77777777" w:rsidR="00177515" w:rsidRPr="00177515" w:rsidRDefault="00177515" w:rsidP="00177515">
      <w:pPr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592209E4" w14:textId="77777777" w:rsidR="00574315" w:rsidRDefault="001A5575" w:rsidP="00FA074E">
      <w:pPr>
        <w:spacing w:after="0" w:line="240" w:lineRule="auto"/>
        <w:ind w:firstLine="42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574315" w:rsidRPr="000466A6">
        <w:rPr>
          <w:rFonts w:ascii="Times New Roman" w:hAnsi="Times New Roman"/>
          <w:b/>
        </w:rPr>
        <w:t xml:space="preserve">. </w:t>
      </w:r>
      <w:proofErr w:type="gramStart"/>
      <w:r w:rsidR="00574315" w:rsidRPr="000466A6">
        <w:rPr>
          <w:rFonts w:ascii="Times New Roman" w:hAnsi="Times New Roman"/>
          <w:b/>
        </w:rPr>
        <w:t>Заключительные  положен</w:t>
      </w:r>
      <w:r w:rsidR="00FA074E" w:rsidRPr="000466A6">
        <w:rPr>
          <w:rFonts w:ascii="Times New Roman" w:hAnsi="Times New Roman"/>
          <w:b/>
        </w:rPr>
        <w:t>ия</w:t>
      </w:r>
      <w:proofErr w:type="gramEnd"/>
      <w:r w:rsidR="00FA074E" w:rsidRPr="000466A6">
        <w:rPr>
          <w:rFonts w:ascii="Times New Roman" w:hAnsi="Times New Roman"/>
          <w:b/>
        </w:rPr>
        <w:t>.</w:t>
      </w:r>
    </w:p>
    <w:p w14:paraId="22D29CA0" w14:textId="77777777" w:rsidR="00E57AA5" w:rsidRPr="000466A6" w:rsidRDefault="00E57AA5" w:rsidP="00FA074E">
      <w:pPr>
        <w:spacing w:after="0" w:line="240" w:lineRule="auto"/>
        <w:ind w:firstLine="426"/>
        <w:jc w:val="center"/>
        <w:rPr>
          <w:rFonts w:ascii="Times New Roman" w:hAnsi="Times New Roman"/>
          <w:b/>
        </w:rPr>
      </w:pPr>
    </w:p>
    <w:p w14:paraId="09E2445A" w14:textId="77777777" w:rsidR="00FA074E" w:rsidRPr="000466A6" w:rsidRDefault="001A5575" w:rsidP="00FA074E">
      <w:pPr>
        <w:pStyle w:val="21"/>
        <w:ind w:right="-483" w:firstLine="851"/>
        <w:rPr>
          <w:sz w:val="22"/>
          <w:szCs w:val="22"/>
        </w:rPr>
      </w:pPr>
      <w:r>
        <w:rPr>
          <w:sz w:val="22"/>
          <w:szCs w:val="22"/>
        </w:rPr>
        <w:t>6</w:t>
      </w:r>
      <w:r w:rsidR="00574315" w:rsidRPr="000466A6">
        <w:rPr>
          <w:sz w:val="22"/>
          <w:szCs w:val="22"/>
        </w:rPr>
        <w:t xml:space="preserve">.1. Договор считается заключенным </w:t>
      </w:r>
      <w:proofErr w:type="gramStart"/>
      <w:r w:rsidR="00574315" w:rsidRPr="000466A6">
        <w:rPr>
          <w:sz w:val="22"/>
          <w:szCs w:val="22"/>
        </w:rPr>
        <w:t>и  вступает</w:t>
      </w:r>
      <w:proofErr w:type="gramEnd"/>
      <w:r w:rsidR="00574315" w:rsidRPr="000466A6">
        <w:rPr>
          <w:sz w:val="22"/>
          <w:szCs w:val="22"/>
        </w:rPr>
        <w:t xml:space="preserve"> в силу с момента подписания его Сторонами. </w:t>
      </w:r>
    </w:p>
    <w:p w14:paraId="4864DFFA" w14:textId="77777777" w:rsidR="00135A13" w:rsidRPr="000466A6" w:rsidRDefault="001A5575" w:rsidP="00135A13">
      <w:pPr>
        <w:pStyle w:val="21"/>
        <w:ind w:right="-2" w:firstLine="851"/>
        <w:rPr>
          <w:sz w:val="22"/>
          <w:szCs w:val="22"/>
        </w:rPr>
      </w:pPr>
      <w:r>
        <w:rPr>
          <w:sz w:val="22"/>
          <w:szCs w:val="22"/>
        </w:rPr>
        <w:t>6</w:t>
      </w:r>
      <w:r w:rsidR="00574315" w:rsidRPr="000466A6">
        <w:rPr>
          <w:sz w:val="22"/>
          <w:szCs w:val="22"/>
        </w:rPr>
        <w:t xml:space="preserve">.2. Отношения сторон, не урегулированные настоящим договором, регламентируются действующим законодательством РФ. Споры, возникающие при исполнении настоящего договора, решаются путем </w:t>
      </w:r>
      <w:proofErr w:type="gramStart"/>
      <w:r w:rsidR="00574315" w:rsidRPr="000466A6">
        <w:rPr>
          <w:sz w:val="22"/>
          <w:szCs w:val="22"/>
        </w:rPr>
        <w:t>переговоров,  в</w:t>
      </w:r>
      <w:proofErr w:type="gramEnd"/>
      <w:r w:rsidR="00574315" w:rsidRPr="000466A6">
        <w:rPr>
          <w:sz w:val="22"/>
          <w:szCs w:val="22"/>
        </w:rPr>
        <w:t xml:space="preserve"> случае недостижения согласия – в судебном порядке по месту нахождения Продавца.</w:t>
      </w:r>
    </w:p>
    <w:p w14:paraId="60F144E6" w14:textId="77777777" w:rsidR="00135A13" w:rsidRPr="000466A6" w:rsidRDefault="001A5575" w:rsidP="00135A13">
      <w:pPr>
        <w:pStyle w:val="21"/>
        <w:ind w:right="-2" w:firstLine="851"/>
        <w:rPr>
          <w:sz w:val="22"/>
          <w:szCs w:val="22"/>
        </w:rPr>
      </w:pPr>
      <w:r>
        <w:rPr>
          <w:sz w:val="22"/>
          <w:szCs w:val="22"/>
        </w:rPr>
        <w:t>6</w:t>
      </w:r>
      <w:r w:rsidR="00574315" w:rsidRPr="000466A6">
        <w:rPr>
          <w:sz w:val="22"/>
          <w:szCs w:val="22"/>
        </w:rPr>
        <w:t>.3. Отношения между сторонами по настоящему договору прекращаются по исполнении ими всех условий договора и взаимных обязательств.</w:t>
      </w:r>
    </w:p>
    <w:p w14:paraId="22ED058C" w14:textId="77777777" w:rsidR="00574315" w:rsidRPr="000466A6" w:rsidRDefault="001A5575" w:rsidP="00135A13">
      <w:pPr>
        <w:pStyle w:val="21"/>
        <w:ind w:right="-2" w:firstLine="851"/>
        <w:rPr>
          <w:sz w:val="22"/>
          <w:szCs w:val="22"/>
        </w:rPr>
      </w:pPr>
      <w:r>
        <w:rPr>
          <w:sz w:val="22"/>
          <w:szCs w:val="22"/>
        </w:rPr>
        <w:t>6</w:t>
      </w:r>
      <w:r w:rsidR="00574315" w:rsidRPr="000466A6">
        <w:rPr>
          <w:sz w:val="22"/>
          <w:szCs w:val="22"/>
        </w:rPr>
        <w:t>.</w:t>
      </w:r>
      <w:r>
        <w:rPr>
          <w:sz w:val="22"/>
          <w:szCs w:val="22"/>
        </w:rPr>
        <w:t>4.</w:t>
      </w:r>
      <w:r w:rsidR="00574315" w:rsidRPr="000466A6">
        <w:rPr>
          <w:sz w:val="22"/>
          <w:szCs w:val="22"/>
        </w:rPr>
        <w:t xml:space="preserve"> Настоящий договор составлен в трех экземплярах, имеющих равную юридическую силу, по одному для каждой из сторон и третий экземпляр - для хранения в органе, осуществляющем государственную регистрацию.</w:t>
      </w:r>
    </w:p>
    <w:p w14:paraId="79FA851A" w14:textId="77777777" w:rsidR="00574315" w:rsidRPr="000466A6" w:rsidRDefault="00574315" w:rsidP="00574315">
      <w:pPr>
        <w:spacing w:after="0" w:line="240" w:lineRule="auto"/>
        <w:ind w:right="-12"/>
        <w:rPr>
          <w:rFonts w:ascii="Times New Roman" w:hAnsi="Times New Roman"/>
          <w:b/>
        </w:rPr>
      </w:pPr>
    </w:p>
    <w:p w14:paraId="1AD12DF5" w14:textId="77777777" w:rsidR="00574315" w:rsidRPr="000466A6" w:rsidRDefault="00513F2B" w:rsidP="00574315">
      <w:pPr>
        <w:pStyle w:val="21"/>
        <w:ind w:right="-48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F85176" w:rsidRPr="000466A6">
        <w:rPr>
          <w:b/>
          <w:sz w:val="22"/>
          <w:szCs w:val="22"/>
        </w:rPr>
        <w:t xml:space="preserve">. </w:t>
      </w:r>
      <w:r w:rsidR="00574315" w:rsidRPr="000466A6">
        <w:rPr>
          <w:b/>
          <w:sz w:val="22"/>
          <w:szCs w:val="22"/>
        </w:rPr>
        <w:t>Юридические адреса и реквизиты сторон.</w:t>
      </w:r>
    </w:p>
    <w:p w14:paraId="65DCDF0D" w14:textId="77777777" w:rsidR="00574315" w:rsidRPr="000466A6" w:rsidRDefault="00574315" w:rsidP="00574315">
      <w:pPr>
        <w:pStyle w:val="ConsNormal"/>
        <w:widowControl/>
        <w:snapToGrid w:val="0"/>
        <w:ind w:firstLine="0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4575"/>
      </w:tblGrid>
      <w:tr w:rsidR="00581DC3" w:rsidRPr="000466A6" w14:paraId="6C496F9E" w14:textId="77777777" w:rsidTr="0067606E">
        <w:tc>
          <w:tcPr>
            <w:tcW w:w="4820" w:type="dxa"/>
            <w:shd w:val="clear" w:color="auto" w:fill="FFFFFF"/>
          </w:tcPr>
          <w:p w14:paraId="110F3F0E" w14:textId="77777777" w:rsidR="00581DC3" w:rsidRDefault="00581DC3" w:rsidP="006760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</w:rPr>
            </w:pPr>
            <w:r w:rsidRPr="000466A6">
              <w:rPr>
                <w:rFonts w:ascii="Times New Roman" w:hAnsi="Times New Roman"/>
                <w:b/>
                <w:bCs/>
                <w:color w:val="000000"/>
                <w:spacing w:val="-2"/>
              </w:rPr>
              <w:t>Продавец</w:t>
            </w:r>
          </w:p>
          <w:p w14:paraId="19B6B7F6" w14:textId="77777777" w:rsidR="00E57AA5" w:rsidRPr="00E57AA5" w:rsidRDefault="00E57AA5" w:rsidP="00E57A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57AA5">
              <w:rPr>
                <w:rFonts w:ascii="Times New Roman" w:hAnsi="Times New Roman"/>
              </w:rPr>
              <w:t>Продавец: гражданин Российской Федерации Минасян Михаил в лице финансового</w:t>
            </w:r>
          </w:p>
          <w:p w14:paraId="6565E7C3" w14:textId="11BC265F" w:rsidR="00E57AA5" w:rsidRPr="000466A6" w:rsidRDefault="00E57AA5" w:rsidP="00E57A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57AA5">
              <w:rPr>
                <w:rFonts w:ascii="Times New Roman" w:hAnsi="Times New Roman"/>
              </w:rPr>
              <w:t>управляющего Ковшовой Полины Витальевны</w:t>
            </w:r>
          </w:p>
        </w:tc>
        <w:tc>
          <w:tcPr>
            <w:tcW w:w="4575" w:type="dxa"/>
            <w:shd w:val="clear" w:color="auto" w:fill="FFFFFF"/>
          </w:tcPr>
          <w:p w14:paraId="11790F37" w14:textId="77777777" w:rsidR="00581DC3" w:rsidRPr="000466A6" w:rsidRDefault="00581DC3" w:rsidP="006760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466A6">
              <w:rPr>
                <w:rFonts w:ascii="Times New Roman" w:hAnsi="Times New Roman"/>
                <w:b/>
                <w:bCs/>
                <w:color w:val="000000"/>
                <w:spacing w:val="-1"/>
              </w:rPr>
              <w:t>Покупатель</w:t>
            </w:r>
          </w:p>
        </w:tc>
      </w:tr>
      <w:tr w:rsidR="00581DC3" w:rsidRPr="000466A6" w14:paraId="7DF427F7" w14:textId="77777777" w:rsidTr="0067606E">
        <w:tc>
          <w:tcPr>
            <w:tcW w:w="4820" w:type="dxa"/>
            <w:shd w:val="clear" w:color="auto" w:fill="FFFFFF"/>
          </w:tcPr>
          <w:p w14:paraId="584BFAE8" w14:textId="77777777" w:rsidR="00581DC3" w:rsidRPr="000466A6" w:rsidRDefault="00581DC3" w:rsidP="006760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575" w:type="dxa"/>
            <w:shd w:val="clear" w:color="auto" w:fill="FFFFFF"/>
          </w:tcPr>
          <w:p w14:paraId="75E56F85" w14:textId="77777777" w:rsidR="00581DC3" w:rsidRPr="000466A6" w:rsidRDefault="00581DC3" w:rsidP="006760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81DC3" w:rsidRPr="000466A6" w14:paraId="465728FA" w14:textId="77777777" w:rsidTr="0067606E">
        <w:tc>
          <w:tcPr>
            <w:tcW w:w="4820" w:type="dxa"/>
            <w:shd w:val="clear" w:color="auto" w:fill="FFFFFF"/>
          </w:tcPr>
          <w:p w14:paraId="1AAE293E" w14:textId="77777777" w:rsidR="00581DC3" w:rsidRPr="000466A6" w:rsidRDefault="00581DC3" w:rsidP="006760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14:paraId="2670E267" w14:textId="11962443" w:rsidR="00581DC3" w:rsidRPr="000466A6" w:rsidRDefault="00581DC3" w:rsidP="006760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466A6">
              <w:rPr>
                <w:rFonts w:ascii="Times New Roman" w:hAnsi="Times New Roman"/>
              </w:rPr>
              <w:t xml:space="preserve">______________________                </w:t>
            </w:r>
            <w:r w:rsidR="00E57AA5">
              <w:rPr>
                <w:rFonts w:ascii="Times New Roman" w:hAnsi="Times New Roman"/>
              </w:rPr>
              <w:t>П.В. Ковшова</w:t>
            </w:r>
          </w:p>
        </w:tc>
        <w:tc>
          <w:tcPr>
            <w:tcW w:w="4575" w:type="dxa"/>
            <w:shd w:val="clear" w:color="auto" w:fill="FFFFFF"/>
          </w:tcPr>
          <w:p w14:paraId="53AA49B5" w14:textId="77777777" w:rsidR="00581DC3" w:rsidRPr="000466A6" w:rsidRDefault="00581DC3" w:rsidP="006760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466A6">
              <w:rPr>
                <w:rFonts w:ascii="Times New Roman" w:hAnsi="Times New Roman"/>
                <w:color w:val="000000"/>
                <w:spacing w:val="-2"/>
              </w:rPr>
              <w:t xml:space="preserve">   </w:t>
            </w:r>
          </w:p>
          <w:p w14:paraId="46DA78C0" w14:textId="77777777" w:rsidR="00581DC3" w:rsidRPr="000466A6" w:rsidRDefault="00581DC3" w:rsidP="006760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466A6">
              <w:rPr>
                <w:rFonts w:ascii="Times New Roman" w:hAnsi="Times New Roman"/>
                <w:color w:val="000000"/>
                <w:spacing w:val="-2"/>
              </w:rPr>
              <w:t>____________________ _______________</w:t>
            </w:r>
          </w:p>
        </w:tc>
      </w:tr>
    </w:tbl>
    <w:p w14:paraId="18CBE6C0" w14:textId="77777777" w:rsidR="00574315" w:rsidRPr="000466A6" w:rsidRDefault="00574315" w:rsidP="00574315">
      <w:pPr>
        <w:spacing w:after="0" w:line="240" w:lineRule="auto"/>
        <w:jc w:val="both"/>
        <w:rPr>
          <w:rFonts w:ascii="Times New Roman" w:hAnsi="Times New Roman"/>
        </w:rPr>
      </w:pPr>
    </w:p>
    <w:p w14:paraId="616004C0" w14:textId="77777777" w:rsidR="00F177CE" w:rsidRPr="000466A6" w:rsidRDefault="00F177CE" w:rsidP="00574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1"/>
          <w:u w:color="0000FF"/>
        </w:rPr>
      </w:pPr>
    </w:p>
    <w:p w14:paraId="3BA33203" w14:textId="77777777" w:rsidR="00FC1F63" w:rsidRDefault="00FC1F63" w:rsidP="00574315">
      <w:pPr>
        <w:spacing w:after="0" w:line="240" w:lineRule="auto"/>
        <w:rPr>
          <w:rFonts w:ascii="Times New Roman" w:hAnsi="Times New Roman"/>
        </w:rPr>
      </w:pPr>
    </w:p>
    <w:p w14:paraId="7EC26504" w14:textId="77777777" w:rsidR="005F76C4" w:rsidRDefault="005F76C4" w:rsidP="00574315">
      <w:pPr>
        <w:spacing w:after="0" w:line="240" w:lineRule="auto"/>
        <w:rPr>
          <w:rFonts w:ascii="Times New Roman" w:hAnsi="Times New Roman"/>
        </w:rPr>
      </w:pPr>
    </w:p>
    <w:p w14:paraId="02AA590C" w14:textId="77777777" w:rsidR="005F76C4" w:rsidRDefault="005F76C4" w:rsidP="00574315">
      <w:pPr>
        <w:spacing w:after="0" w:line="240" w:lineRule="auto"/>
        <w:rPr>
          <w:rFonts w:ascii="Times New Roman" w:hAnsi="Times New Roman"/>
        </w:rPr>
      </w:pPr>
    </w:p>
    <w:p w14:paraId="5C26C7F2" w14:textId="77777777" w:rsidR="005F76C4" w:rsidRDefault="005F76C4" w:rsidP="00574315">
      <w:pPr>
        <w:spacing w:after="0" w:line="240" w:lineRule="auto"/>
        <w:rPr>
          <w:rFonts w:ascii="Times New Roman" w:hAnsi="Times New Roman"/>
        </w:rPr>
      </w:pPr>
    </w:p>
    <w:sectPr w:rsidR="005F76C4" w:rsidSect="00FA074E">
      <w:pgSz w:w="11905" w:h="16837"/>
      <w:pgMar w:top="709" w:right="567" w:bottom="568" w:left="1134" w:header="720" w:footer="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817C4" w14:textId="77777777" w:rsidR="005D400C" w:rsidRDefault="005D400C" w:rsidP="00B13B14">
      <w:pPr>
        <w:spacing w:after="0" w:line="240" w:lineRule="auto"/>
      </w:pPr>
      <w:r>
        <w:separator/>
      </w:r>
    </w:p>
  </w:endnote>
  <w:endnote w:type="continuationSeparator" w:id="0">
    <w:p w14:paraId="1D85AA8B" w14:textId="77777777" w:rsidR="005D400C" w:rsidRDefault="005D400C" w:rsidP="00B13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E515A" w14:textId="77777777" w:rsidR="005D400C" w:rsidRDefault="005D400C" w:rsidP="00B13B14">
      <w:pPr>
        <w:spacing w:after="0" w:line="240" w:lineRule="auto"/>
      </w:pPr>
      <w:r>
        <w:separator/>
      </w:r>
    </w:p>
  </w:footnote>
  <w:footnote w:type="continuationSeparator" w:id="0">
    <w:p w14:paraId="13BCF03E" w14:textId="77777777" w:rsidR="005D400C" w:rsidRDefault="005D400C" w:rsidP="00B13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F7129C"/>
    <w:multiLevelType w:val="multilevel"/>
    <w:tmpl w:val="11AA0C8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69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 w16cid:durableId="1873347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7CE"/>
    <w:rsid w:val="00000273"/>
    <w:rsid w:val="0000042B"/>
    <w:rsid w:val="00000CE3"/>
    <w:rsid w:val="00000D1A"/>
    <w:rsid w:val="00001156"/>
    <w:rsid w:val="000016A0"/>
    <w:rsid w:val="00001AA2"/>
    <w:rsid w:val="00001ACD"/>
    <w:rsid w:val="0000207E"/>
    <w:rsid w:val="00002200"/>
    <w:rsid w:val="000023AC"/>
    <w:rsid w:val="0000248F"/>
    <w:rsid w:val="0000265E"/>
    <w:rsid w:val="000029AC"/>
    <w:rsid w:val="00002B03"/>
    <w:rsid w:val="00002B64"/>
    <w:rsid w:val="00003910"/>
    <w:rsid w:val="00003AD6"/>
    <w:rsid w:val="00003ED3"/>
    <w:rsid w:val="000041CF"/>
    <w:rsid w:val="000044E8"/>
    <w:rsid w:val="000046D7"/>
    <w:rsid w:val="000048C2"/>
    <w:rsid w:val="00004AE0"/>
    <w:rsid w:val="00004C41"/>
    <w:rsid w:val="00005880"/>
    <w:rsid w:val="0000588B"/>
    <w:rsid w:val="00005AA2"/>
    <w:rsid w:val="00006004"/>
    <w:rsid w:val="00006306"/>
    <w:rsid w:val="000065EB"/>
    <w:rsid w:val="000065ED"/>
    <w:rsid w:val="00006CDD"/>
    <w:rsid w:val="00006F89"/>
    <w:rsid w:val="00007028"/>
    <w:rsid w:val="00007421"/>
    <w:rsid w:val="000074A1"/>
    <w:rsid w:val="000076BB"/>
    <w:rsid w:val="000103D8"/>
    <w:rsid w:val="00010552"/>
    <w:rsid w:val="00010605"/>
    <w:rsid w:val="000106AC"/>
    <w:rsid w:val="000106F3"/>
    <w:rsid w:val="00010C68"/>
    <w:rsid w:val="00010C6B"/>
    <w:rsid w:val="00011065"/>
    <w:rsid w:val="00011233"/>
    <w:rsid w:val="00011274"/>
    <w:rsid w:val="0001145A"/>
    <w:rsid w:val="00011DB9"/>
    <w:rsid w:val="00012043"/>
    <w:rsid w:val="000123A4"/>
    <w:rsid w:val="000123AF"/>
    <w:rsid w:val="00012D96"/>
    <w:rsid w:val="00013130"/>
    <w:rsid w:val="00013292"/>
    <w:rsid w:val="00013316"/>
    <w:rsid w:val="000134F1"/>
    <w:rsid w:val="000136BD"/>
    <w:rsid w:val="00013A11"/>
    <w:rsid w:val="00013DB1"/>
    <w:rsid w:val="00014059"/>
    <w:rsid w:val="0001457D"/>
    <w:rsid w:val="0001536B"/>
    <w:rsid w:val="00015640"/>
    <w:rsid w:val="0001565D"/>
    <w:rsid w:val="000158F2"/>
    <w:rsid w:val="00015C0E"/>
    <w:rsid w:val="00016394"/>
    <w:rsid w:val="000164B1"/>
    <w:rsid w:val="0001679D"/>
    <w:rsid w:val="00017189"/>
    <w:rsid w:val="0001776D"/>
    <w:rsid w:val="000178D0"/>
    <w:rsid w:val="00017944"/>
    <w:rsid w:val="00017D6C"/>
    <w:rsid w:val="00017F9C"/>
    <w:rsid w:val="0002050B"/>
    <w:rsid w:val="00020528"/>
    <w:rsid w:val="000205B7"/>
    <w:rsid w:val="000207BC"/>
    <w:rsid w:val="0002100F"/>
    <w:rsid w:val="0002104E"/>
    <w:rsid w:val="00021280"/>
    <w:rsid w:val="00021405"/>
    <w:rsid w:val="00021F7A"/>
    <w:rsid w:val="00022713"/>
    <w:rsid w:val="00022924"/>
    <w:rsid w:val="00022C42"/>
    <w:rsid w:val="00022D0A"/>
    <w:rsid w:val="00022E73"/>
    <w:rsid w:val="00022EA4"/>
    <w:rsid w:val="000232E4"/>
    <w:rsid w:val="00023563"/>
    <w:rsid w:val="000235C5"/>
    <w:rsid w:val="00023612"/>
    <w:rsid w:val="000238AD"/>
    <w:rsid w:val="00023FBA"/>
    <w:rsid w:val="00024212"/>
    <w:rsid w:val="000244F5"/>
    <w:rsid w:val="0002451A"/>
    <w:rsid w:val="000246E8"/>
    <w:rsid w:val="00024913"/>
    <w:rsid w:val="00024DF7"/>
    <w:rsid w:val="00024E29"/>
    <w:rsid w:val="000250C4"/>
    <w:rsid w:val="0002529C"/>
    <w:rsid w:val="000258B8"/>
    <w:rsid w:val="000259D2"/>
    <w:rsid w:val="0002609D"/>
    <w:rsid w:val="00026211"/>
    <w:rsid w:val="00026353"/>
    <w:rsid w:val="00026425"/>
    <w:rsid w:val="00026830"/>
    <w:rsid w:val="000268BD"/>
    <w:rsid w:val="00026D3C"/>
    <w:rsid w:val="00026DA7"/>
    <w:rsid w:val="00026E1B"/>
    <w:rsid w:val="00027293"/>
    <w:rsid w:val="00027D69"/>
    <w:rsid w:val="00027DA6"/>
    <w:rsid w:val="00030351"/>
    <w:rsid w:val="000306FE"/>
    <w:rsid w:val="00031130"/>
    <w:rsid w:val="000312E9"/>
    <w:rsid w:val="00031752"/>
    <w:rsid w:val="0003197C"/>
    <w:rsid w:val="00031B61"/>
    <w:rsid w:val="00031CAA"/>
    <w:rsid w:val="00031D49"/>
    <w:rsid w:val="00031E87"/>
    <w:rsid w:val="00031FDA"/>
    <w:rsid w:val="00031FEF"/>
    <w:rsid w:val="000324FA"/>
    <w:rsid w:val="00032B22"/>
    <w:rsid w:val="00033284"/>
    <w:rsid w:val="0003353E"/>
    <w:rsid w:val="0003376B"/>
    <w:rsid w:val="00033EDD"/>
    <w:rsid w:val="000349E4"/>
    <w:rsid w:val="00035069"/>
    <w:rsid w:val="000350DB"/>
    <w:rsid w:val="00035107"/>
    <w:rsid w:val="000354E5"/>
    <w:rsid w:val="0003552F"/>
    <w:rsid w:val="00035836"/>
    <w:rsid w:val="00035D81"/>
    <w:rsid w:val="00035DD0"/>
    <w:rsid w:val="000363BF"/>
    <w:rsid w:val="0003644E"/>
    <w:rsid w:val="0003668A"/>
    <w:rsid w:val="00036BA8"/>
    <w:rsid w:val="00036F0F"/>
    <w:rsid w:val="00036F93"/>
    <w:rsid w:val="00037404"/>
    <w:rsid w:val="00037960"/>
    <w:rsid w:val="00037A4B"/>
    <w:rsid w:val="00037B6D"/>
    <w:rsid w:val="00037BBE"/>
    <w:rsid w:val="000408DA"/>
    <w:rsid w:val="00040BB0"/>
    <w:rsid w:val="000416BE"/>
    <w:rsid w:val="00041D4F"/>
    <w:rsid w:val="0004234E"/>
    <w:rsid w:val="00042728"/>
    <w:rsid w:val="000427AE"/>
    <w:rsid w:val="00042899"/>
    <w:rsid w:val="00043169"/>
    <w:rsid w:val="0004337C"/>
    <w:rsid w:val="0004341B"/>
    <w:rsid w:val="00043652"/>
    <w:rsid w:val="0004370C"/>
    <w:rsid w:val="00043980"/>
    <w:rsid w:val="00043E44"/>
    <w:rsid w:val="000441C8"/>
    <w:rsid w:val="000442BC"/>
    <w:rsid w:val="0004448A"/>
    <w:rsid w:val="00044977"/>
    <w:rsid w:val="00044E2F"/>
    <w:rsid w:val="00044EFC"/>
    <w:rsid w:val="00045337"/>
    <w:rsid w:val="00045588"/>
    <w:rsid w:val="00045966"/>
    <w:rsid w:val="00045AF8"/>
    <w:rsid w:val="00045CFB"/>
    <w:rsid w:val="0004600B"/>
    <w:rsid w:val="000466A6"/>
    <w:rsid w:val="00046779"/>
    <w:rsid w:val="000469AF"/>
    <w:rsid w:val="00046E9B"/>
    <w:rsid w:val="00047B9D"/>
    <w:rsid w:val="00047C8E"/>
    <w:rsid w:val="00047E51"/>
    <w:rsid w:val="0005083E"/>
    <w:rsid w:val="00050CA1"/>
    <w:rsid w:val="0005201D"/>
    <w:rsid w:val="00052200"/>
    <w:rsid w:val="00052ABB"/>
    <w:rsid w:val="00052BDA"/>
    <w:rsid w:val="00052C99"/>
    <w:rsid w:val="00052F12"/>
    <w:rsid w:val="00052FDB"/>
    <w:rsid w:val="00053006"/>
    <w:rsid w:val="000531A3"/>
    <w:rsid w:val="00053550"/>
    <w:rsid w:val="000537F7"/>
    <w:rsid w:val="000538D4"/>
    <w:rsid w:val="00053A09"/>
    <w:rsid w:val="00053A0D"/>
    <w:rsid w:val="00053B21"/>
    <w:rsid w:val="00053F65"/>
    <w:rsid w:val="000545E7"/>
    <w:rsid w:val="0005462B"/>
    <w:rsid w:val="0005463C"/>
    <w:rsid w:val="00054D88"/>
    <w:rsid w:val="000551F2"/>
    <w:rsid w:val="00055969"/>
    <w:rsid w:val="00055A16"/>
    <w:rsid w:val="00055E40"/>
    <w:rsid w:val="000560BA"/>
    <w:rsid w:val="00056103"/>
    <w:rsid w:val="000562C5"/>
    <w:rsid w:val="000565D2"/>
    <w:rsid w:val="000567A5"/>
    <w:rsid w:val="000567AC"/>
    <w:rsid w:val="00056DB2"/>
    <w:rsid w:val="00057162"/>
    <w:rsid w:val="000571E9"/>
    <w:rsid w:val="00057340"/>
    <w:rsid w:val="00057794"/>
    <w:rsid w:val="000579A8"/>
    <w:rsid w:val="00060477"/>
    <w:rsid w:val="00060755"/>
    <w:rsid w:val="00060790"/>
    <w:rsid w:val="00060A72"/>
    <w:rsid w:val="00060AD9"/>
    <w:rsid w:val="00061130"/>
    <w:rsid w:val="00061710"/>
    <w:rsid w:val="00061894"/>
    <w:rsid w:val="00061A1F"/>
    <w:rsid w:val="00061D93"/>
    <w:rsid w:val="0006217C"/>
    <w:rsid w:val="0006283B"/>
    <w:rsid w:val="00062877"/>
    <w:rsid w:val="00062F16"/>
    <w:rsid w:val="00063305"/>
    <w:rsid w:val="000633D5"/>
    <w:rsid w:val="0006362E"/>
    <w:rsid w:val="000636BD"/>
    <w:rsid w:val="0006383B"/>
    <w:rsid w:val="0006386A"/>
    <w:rsid w:val="00063E44"/>
    <w:rsid w:val="000641AA"/>
    <w:rsid w:val="000647FA"/>
    <w:rsid w:val="00065334"/>
    <w:rsid w:val="000653EC"/>
    <w:rsid w:val="00065605"/>
    <w:rsid w:val="000656C1"/>
    <w:rsid w:val="00066167"/>
    <w:rsid w:val="000668A6"/>
    <w:rsid w:val="00066910"/>
    <w:rsid w:val="00066C1A"/>
    <w:rsid w:val="000675F1"/>
    <w:rsid w:val="0006776B"/>
    <w:rsid w:val="00067814"/>
    <w:rsid w:val="0006792F"/>
    <w:rsid w:val="00067D65"/>
    <w:rsid w:val="00070024"/>
    <w:rsid w:val="0007091B"/>
    <w:rsid w:val="00070A4F"/>
    <w:rsid w:val="00070B92"/>
    <w:rsid w:val="00070D1B"/>
    <w:rsid w:val="00071B87"/>
    <w:rsid w:val="00071F77"/>
    <w:rsid w:val="00072259"/>
    <w:rsid w:val="00072F2B"/>
    <w:rsid w:val="00073074"/>
    <w:rsid w:val="0007341F"/>
    <w:rsid w:val="00073435"/>
    <w:rsid w:val="00073502"/>
    <w:rsid w:val="000735D1"/>
    <w:rsid w:val="000737EA"/>
    <w:rsid w:val="00074013"/>
    <w:rsid w:val="00074826"/>
    <w:rsid w:val="000748CF"/>
    <w:rsid w:val="00074B46"/>
    <w:rsid w:val="00074C6A"/>
    <w:rsid w:val="00074C85"/>
    <w:rsid w:val="00075951"/>
    <w:rsid w:val="000760BF"/>
    <w:rsid w:val="000762F0"/>
    <w:rsid w:val="000768C3"/>
    <w:rsid w:val="00076B0A"/>
    <w:rsid w:val="00076ECA"/>
    <w:rsid w:val="0007701B"/>
    <w:rsid w:val="000773A1"/>
    <w:rsid w:val="0007748D"/>
    <w:rsid w:val="0007765B"/>
    <w:rsid w:val="000778F4"/>
    <w:rsid w:val="00077FB0"/>
    <w:rsid w:val="00077FD9"/>
    <w:rsid w:val="0008011B"/>
    <w:rsid w:val="00080334"/>
    <w:rsid w:val="00080E53"/>
    <w:rsid w:val="000811E4"/>
    <w:rsid w:val="00081233"/>
    <w:rsid w:val="000812F5"/>
    <w:rsid w:val="00081DE1"/>
    <w:rsid w:val="00082390"/>
    <w:rsid w:val="00082431"/>
    <w:rsid w:val="00082915"/>
    <w:rsid w:val="00082B42"/>
    <w:rsid w:val="00082B4A"/>
    <w:rsid w:val="00083B65"/>
    <w:rsid w:val="00083D59"/>
    <w:rsid w:val="00084338"/>
    <w:rsid w:val="00084EA1"/>
    <w:rsid w:val="00085083"/>
    <w:rsid w:val="000852C7"/>
    <w:rsid w:val="00085EFC"/>
    <w:rsid w:val="00086072"/>
    <w:rsid w:val="00086896"/>
    <w:rsid w:val="0008757D"/>
    <w:rsid w:val="00087644"/>
    <w:rsid w:val="00087F2D"/>
    <w:rsid w:val="00090397"/>
    <w:rsid w:val="0009052C"/>
    <w:rsid w:val="00090578"/>
    <w:rsid w:val="0009059F"/>
    <w:rsid w:val="00090614"/>
    <w:rsid w:val="000907E1"/>
    <w:rsid w:val="000919C0"/>
    <w:rsid w:val="00091B22"/>
    <w:rsid w:val="00091E02"/>
    <w:rsid w:val="000927DC"/>
    <w:rsid w:val="000934A7"/>
    <w:rsid w:val="00093540"/>
    <w:rsid w:val="0009369E"/>
    <w:rsid w:val="0009394E"/>
    <w:rsid w:val="00093E79"/>
    <w:rsid w:val="00093EAD"/>
    <w:rsid w:val="000940F0"/>
    <w:rsid w:val="00094721"/>
    <w:rsid w:val="00094761"/>
    <w:rsid w:val="00094B99"/>
    <w:rsid w:val="00094F4C"/>
    <w:rsid w:val="00095298"/>
    <w:rsid w:val="00095534"/>
    <w:rsid w:val="00095644"/>
    <w:rsid w:val="00095748"/>
    <w:rsid w:val="00095871"/>
    <w:rsid w:val="00095C2A"/>
    <w:rsid w:val="00097076"/>
    <w:rsid w:val="000970B3"/>
    <w:rsid w:val="00097286"/>
    <w:rsid w:val="0009799D"/>
    <w:rsid w:val="00097AD7"/>
    <w:rsid w:val="00097C62"/>
    <w:rsid w:val="000A038C"/>
    <w:rsid w:val="000A0434"/>
    <w:rsid w:val="000A05C5"/>
    <w:rsid w:val="000A0716"/>
    <w:rsid w:val="000A0D4C"/>
    <w:rsid w:val="000A12B0"/>
    <w:rsid w:val="000A1409"/>
    <w:rsid w:val="000A196B"/>
    <w:rsid w:val="000A1A39"/>
    <w:rsid w:val="000A1E4A"/>
    <w:rsid w:val="000A1F87"/>
    <w:rsid w:val="000A23F0"/>
    <w:rsid w:val="000A24B6"/>
    <w:rsid w:val="000A259F"/>
    <w:rsid w:val="000A26EA"/>
    <w:rsid w:val="000A2B53"/>
    <w:rsid w:val="000A2E2C"/>
    <w:rsid w:val="000A30D0"/>
    <w:rsid w:val="000A35D4"/>
    <w:rsid w:val="000A3787"/>
    <w:rsid w:val="000A38BB"/>
    <w:rsid w:val="000A3E19"/>
    <w:rsid w:val="000A3FB5"/>
    <w:rsid w:val="000A4060"/>
    <w:rsid w:val="000A4126"/>
    <w:rsid w:val="000A4926"/>
    <w:rsid w:val="000A51AA"/>
    <w:rsid w:val="000A5994"/>
    <w:rsid w:val="000A5B12"/>
    <w:rsid w:val="000A5DC2"/>
    <w:rsid w:val="000A60AB"/>
    <w:rsid w:val="000A624F"/>
    <w:rsid w:val="000A62F8"/>
    <w:rsid w:val="000A6737"/>
    <w:rsid w:val="000A6780"/>
    <w:rsid w:val="000A6AA2"/>
    <w:rsid w:val="000A6AF3"/>
    <w:rsid w:val="000A7C4B"/>
    <w:rsid w:val="000B0061"/>
    <w:rsid w:val="000B0362"/>
    <w:rsid w:val="000B0517"/>
    <w:rsid w:val="000B07B5"/>
    <w:rsid w:val="000B07F9"/>
    <w:rsid w:val="000B0AFA"/>
    <w:rsid w:val="000B0C80"/>
    <w:rsid w:val="000B1684"/>
    <w:rsid w:val="000B1767"/>
    <w:rsid w:val="000B1F39"/>
    <w:rsid w:val="000B1FC0"/>
    <w:rsid w:val="000B2840"/>
    <w:rsid w:val="000B28A7"/>
    <w:rsid w:val="000B29B9"/>
    <w:rsid w:val="000B2A64"/>
    <w:rsid w:val="000B2B67"/>
    <w:rsid w:val="000B2D86"/>
    <w:rsid w:val="000B2E9A"/>
    <w:rsid w:val="000B3056"/>
    <w:rsid w:val="000B356B"/>
    <w:rsid w:val="000B36AA"/>
    <w:rsid w:val="000B3D53"/>
    <w:rsid w:val="000B4290"/>
    <w:rsid w:val="000B4C7F"/>
    <w:rsid w:val="000B4D72"/>
    <w:rsid w:val="000B50E0"/>
    <w:rsid w:val="000B6009"/>
    <w:rsid w:val="000B622B"/>
    <w:rsid w:val="000B65A3"/>
    <w:rsid w:val="000B6756"/>
    <w:rsid w:val="000B747D"/>
    <w:rsid w:val="000B75BB"/>
    <w:rsid w:val="000B7610"/>
    <w:rsid w:val="000B7E9D"/>
    <w:rsid w:val="000C0696"/>
    <w:rsid w:val="000C0797"/>
    <w:rsid w:val="000C0C59"/>
    <w:rsid w:val="000C0DD1"/>
    <w:rsid w:val="000C0E1D"/>
    <w:rsid w:val="000C111D"/>
    <w:rsid w:val="000C13BC"/>
    <w:rsid w:val="000C13F5"/>
    <w:rsid w:val="000C238B"/>
    <w:rsid w:val="000C2537"/>
    <w:rsid w:val="000C292F"/>
    <w:rsid w:val="000C2FCE"/>
    <w:rsid w:val="000C3006"/>
    <w:rsid w:val="000C33AD"/>
    <w:rsid w:val="000C35F8"/>
    <w:rsid w:val="000C36D4"/>
    <w:rsid w:val="000C3A9D"/>
    <w:rsid w:val="000C3B44"/>
    <w:rsid w:val="000C3BB4"/>
    <w:rsid w:val="000C3C8D"/>
    <w:rsid w:val="000C3E2C"/>
    <w:rsid w:val="000C3FC8"/>
    <w:rsid w:val="000C4869"/>
    <w:rsid w:val="000C4B46"/>
    <w:rsid w:val="000C54C9"/>
    <w:rsid w:val="000C56C7"/>
    <w:rsid w:val="000C5989"/>
    <w:rsid w:val="000C5A22"/>
    <w:rsid w:val="000C64CE"/>
    <w:rsid w:val="000C6F93"/>
    <w:rsid w:val="000C74D2"/>
    <w:rsid w:val="000C77DB"/>
    <w:rsid w:val="000C781C"/>
    <w:rsid w:val="000C78C2"/>
    <w:rsid w:val="000C7BEB"/>
    <w:rsid w:val="000D05FE"/>
    <w:rsid w:val="000D0F87"/>
    <w:rsid w:val="000D1891"/>
    <w:rsid w:val="000D1919"/>
    <w:rsid w:val="000D2137"/>
    <w:rsid w:val="000D2785"/>
    <w:rsid w:val="000D283A"/>
    <w:rsid w:val="000D2A00"/>
    <w:rsid w:val="000D2A52"/>
    <w:rsid w:val="000D35A1"/>
    <w:rsid w:val="000D3BDE"/>
    <w:rsid w:val="000D3BE7"/>
    <w:rsid w:val="000D3E9A"/>
    <w:rsid w:val="000D4034"/>
    <w:rsid w:val="000D4543"/>
    <w:rsid w:val="000D4780"/>
    <w:rsid w:val="000D4900"/>
    <w:rsid w:val="000D4C82"/>
    <w:rsid w:val="000D4DC2"/>
    <w:rsid w:val="000D5129"/>
    <w:rsid w:val="000D5440"/>
    <w:rsid w:val="000D54B6"/>
    <w:rsid w:val="000D5932"/>
    <w:rsid w:val="000D5CB1"/>
    <w:rsid w:val="000D5D94"/>
    <w:rsid w:val="000D605F"/>
    <w:rsid w:val="000D641A"/>
    <w:rsid w:val="000D7493"/>
    <w:rsid w:val="000D7559"/>
    <w:rsid w:val="000D7767"/>
    <w:rsid w:val="000D7798"/>
    <w:rsid w:val="000D79B9"/>
    <w:rsid w:val="000E0437"/>
    <w:rsid w:val="000E058E"/>
    <w:rsid w:val="000E0D31"/>
    <w:rsid w:val="000E0E8E"/>
    <w:rsid w:val="000E0EAF"/>
    <w:rsid w:val="000E12B8"/>
    <w:rsid w:val="000E20BB"/>
    <w:rsid w:val="000E20C2"/>
    <w:rsid w:val="000E21C3"/>
    <w:rsid w:val="000E2377"/>
    <w:rsid w:val="000E2383"/>
    <w:rsid w:val="000E2967"/>
    <w:rsid w:val="000E31A6"/>
    <w:rsid w:val="000E3894"/>
    <w:rsid w:val="000E3940"/>
    <w:rsid w:val="000E39B5"/>
    <w:rsid w:val="000E39BE"/>
    <w:rsid w:val="000E3CAE"/>
    <w:rsid w:val="000E3D45"/>
    <w:rsid w:val="000E3D48"/>
    <w:rsid w:val="000E3FD8"/>
    <w:rsid w:val="000E511B"/>
    <w:rsid w:val="000E59EB"/>
    <w:rsid w:val="000E612E"/>
    <w:rsid w:val="000E6757"/>
    <w:rsid w:val="000E6808"/>
    <w:rsid w:val="000E6C37"/>
    <w:rsid w:val="000E7052"/>
    <w:rsid w:val="000E75F6"/>
    <w:rsid w:val="000E7AC3"/>
    <w:rsid w:val="000F0144"/>
    <w:rsid w:val="000F0C44"/>
    <w:rsid w:val="000F0CAC"/>
    <w:rsid w:val="000F1667"/>
    <w:rsid w:val="000F172A"/>
    <w:rsid w:val="000F1D41"/>
    <w:rsid w:val="000F1D85"/>
    <w:rsid w:val="000F2694"/>
    <w:rsid w:val="000F2870"/>
    <w:rsid w:val="000F2CA6"/>
    <w:rsid w:val="000F2D62"/>
    <w:rsid w:val="000F2D78"/>
    <w:rsid w:val="000F2DF7"/>
    <w:rsid w:val="000F33DB"/>
    <w:rsid w:val="000F366A"/>
    <w:rsid w:val="000F391D"/>
    <w:rsid w:val="000F3928"/>
    <w:rsid w:val="000F4609"/>
    <w:rsid w:val="000F4B1C"/>
    <w:rsid w:val="000F4E87"/>
    <w:rsid w:val="000F5046"/>
    <w:rsid w:val="000F5179"/>
    <w:rsid w:val="000F5C14"/>
    <w:rsid w:val="000F5C2C"/>
    <w:rsid w:val="000F5DCB"/>
    <w:rsid w:val="000F6D83"/>
    <w:rsid w:val="000F6E41"/>
    <w:rsid w:val="000F6F7B"/>
    <w:rsid w:val="000F7429"/>
    <w:rsid w:val="000F771F"/>
    <w:rsid w:val="000F7866"/>
    <w:rsid w:val="000F795F"/>
    <w:rsid w:val="000F7E51"/>
    <w:rsid w:val="00100113"/>
    <w:rsid w:val="001005B9"/>
    <w:rsid w:val="0010092A"/>
    <w:rsid w:val="00100A6B"/>
    <w:rsid w:val="00100ED4"/>
    <w:rsid w:val="00101099"/>
    <w:rsid w:val="00101423"/>
    <w:rsid w:val="0010142E"/>
    <w:rsid w:val="001018A9"/>
    <w:rsid w:val="001018C5"/>
    <w:rsid w:val="00101D4B"/>
    <w:rsid w:val="001026E3"/>
    <w:rsid w:val="001028B9"/>
    <w:rsid w:val="0010371C"/>
    <w:rsid w:val="00103928"/>
    <w:rsid w:val="001039F1"/>
    <w:rsid w:val="00103A05"/>
    <w:rsid w:val="00103AC3"/>
    <w:rsid w:val="00103BFC"/>
    <w:rsid w:val="0010410B"/>
    <w:rsid w:val="00104241"/>
    <w:rsid w:val="0010426A"/>
    <w:rsid w:val="00104325"/>
    <w:rsid w:val="001043FB"/>
    <w:rsid w:val="00104784"/>
    <w:rsid w:val="00104A65"/>
    <w:rsid w:val="00104A9C"/>
    <w:rsid w:val="00104BA8"/>
    <w:rsid w:val="00104E62"/>
    <w:rsid w:val="00105076"/>
    <w:rsid w:val="001053F9"/>
    <w:rsid w:val="00105542"/>
    <w:rsid w:val="001055DF"/>
    <w:rsid w:val="00105D84"/>
    <w:rsid w:val="001067FC"/>
    <w:rsid w:val="0010693D"/>
    <w:rsid w:val="001073FE"/>
    <w:rsid w:val="00107E7E"/>
    <w:rsid w:val="00110A8E"/>
    <w:rsid w:val="00111219"/>
    <w:rsid w:val="00111538"/>
    <w:rsid w:val="00111AAF"/>
    <w:rsid w:val="00111BA7"/>
    <w:rsid w:val="00111C7E"/>
    <w:rsid w:val="00111D27"/>
    <w:rsid w:val="00112294"/>
    <w:rsid w:val="00112880"/>
    <w:rsid w:val="00112D87"/>
    <w:rsid w:val="00112F70"/>
    <w:rsid w:val="00113198"/>
    <w:rsid w:val="001134CE"/>
    <w:rsid w:val="001144C9"/>
    <w:rsid w:val="001145C1"/>
    <w:rsid w:val="00114A72"/>
    <w:rsid w:val="00114AD8"/>
    <w:rsid w:val="00115427"/>
    <w:rsid w:val="00115462"/>
    <w:rsid w:val="001157DC"/>
    <w:rsid w:val="00115873"/>
    <w:rsid w:val="00115947"/>
    <w:rsid w:val="00115FDF"/>
    <w:rsid w:val="00116124"/>
    <w:rsid w:val="00116395"/>
    <w:rsid w:val="0011664A"/>
    <w:rsid w:val="00116705"/>
    <w:rsid w:val="001169B0"/>
    <w:rsid w:val="00116A98"/>
    <w:rsid w:val="00116BCF"/>
    <w:rsid w:val="0011795D"/>
    <w:rsid w:val="00117CDB"/>
    <w:rsid w:val="0012018D"/>
    <w:rsid w:val="001205BC"/>
    <w:rsid w:val="00120720"/>
    <w:rsid w:val="00120A0B"/>
    <w:rsid w:val="00120EF5"/>
    <w:rsid w:val="00120FE9"/>
    <w:rsid w:val="00121492"/>
    <w:rsid w:val="0012166B"/>
    <w:rsid w:val="00121EEB"/>
    <w:rsid w:val="0012204B"/>
    <w:rsid w:val="0012209A"/>
    <w:rsid w:val="001220F5"/>
    <w:rsid w:val="00122206"/>
    <w:rsid w:val="0012234A"/>
    <w:rsid w:val="0012238B"/>
    <w:rsid w:val="001225F1"/>
    <w:rsid w:val="0012264E"/>
    <w:rsid w:val="001229EF"/>
    <w:rsid w:val="00122FAC"/>
    <w:rsid w:val="00123415"/>
    <w:rsid w:val="001234E3"/>
    <w:rsid w:val="00123855"/>
    <w:rsid w:val="00123BD3"/>
    <w:rsid w:val="00123DCF"/>
    <w:rsid w:val="00123F13"/>
    <w:rsid w:val="001242B5"/>
    <w:rsid w:val="0012442C"/>
    <w:rsid w:val="00124432"/>
    <w:rsid w:val="001246AB"/>
    <w:rsid w:val="00124A4E"/>
    <w:rsid w:val="00124D3D"/>
    <w:rsid w:val="00124E0F"/>
    <w:rsid w:val="00125123"/>
    <w:rsid w:val="00125251"/>
    <w:rsid w:val="001252C8"/>
    <w:rsid w:val="00125566"/>
    <w:rsid w:val="001258D9"/>
    <w:rsid w:val="00125A79"/>
    <w:rsid w:val="00125D1F"/>
    <w:rsid w:val="00126012"/>
    <w:rsid w:val="0012638C"/>
    <w:rsid w:val="001265D7"/>
    <w:rsid w:val="00126A2C"/>
    <w:rsid w:val="00126EBD"/>
    <w:rsid w:val="001270C1"/>
    <w:rsid w:val="001272F0"/>
    <w:rsid w:val="001275B4"/>
    <w:rsid w:val="0012764A"/>
    <w:rsid w:val="00127665"/>
    <w:rsid w:val="00127B9D"/>
    <w:rsid w:val="001306F7"/>
    <w:rsid w:val="00130841"/>
    <w:rsid w:val="00130928"/>
    <w:rsid w:val="00130A35"/>
    <w:rsid w:val="00130C0C"/>
    <w:rsid w:val="00130D1F"/>
    <w:rsid w:val="00130E7C"/>
    <w:rsid w:val="0013157F"/>
    <w:rsid w:val="0013176F"/>
    <w:rsid w:val="00131918"/>
    <w:rsid w:val="00132261"/>
    <w:rsid w:val="001328D6"/>
    <w:rsid w:val="001334D4"/>
    <w:rsid w:val="00133942"/>
    <w:rsid w:val="00133FA1"/>
    <w:rsid w:val="0013422A"/>
    <w:rsid w:val="001343C4"/>
    <w:rsid w:val="0013492F"/>
    <w:rsid w:val="00134E70"/>
    <w:rsid w:val="00134F4D"/>
    <w:rsid w:val="00135270"/>
    <w:rsid w:val="00135322"/>
    <w:rsid w:val="001356AF"/>
    <w:rsid w:val="00135950"/>
    <w:rsid w:val="00135971"/>
    <w:rsid w:val="00135A13"/>
    <w:rsid w:val="00135A8E"/>
    <w:rsid w:val="00135F0C"/>
    <w:rsid w:val="00136380"/>
    <w:rsid w:val="00136389"/>
    <w:rsid w:val="00136732"/>
    <w:rsid w:val="001367AE"/>
    <w:rsid w:val="00136880"/>
    <w:rsid w:val="00136A2E"/>
    <w:rsid w:val="0013701C"/>
    <w:rsid w:val="00137148"/>
    <w:rsid w:val="00140589"/>
    <w:rsid w:val="00140BC1"/>
    <w:rsid w:val="00140BD9"/>
    <w:rsid w:val="00140C7C"/>
    <w:rsid w:val="001414C1"/>
    <w:rsid w:val="00141620"/>
    <w:rsid w:val="001416E4"/>
    <w:rsid w:val="0014170E"/>
    <w:rsid w:val="0014229F"/>
    <w:rsid w:val="001427DC"/>
    <w:rsid w:val="00142E6F"/>
    <w:rsid w:val="00142FA8"/>
    <w:rsid w:val="001434AD"/>
    <w:rsid w:val="00143643"/>
    <w:rsid w:val="001436A4"/>
    <w:rsid w:val="00143B71"/>
    <w:rsid w:val="00143C82"/>
    <w:rsid w:val="00143CF0"/>
    <w:rsid w:val="00143E7E"/>
    <w:rsid w:val="00144292"/>
    <w:rsid w:val="001443D2"/>
    <w:rsid w:val="00144A17"/>
    <w:rsid w:val="00145590"/>
    <w:rsid w:val="00145A26"/>
    <w:rsid w:val="00145EEF"/>
    <w:rsid w:val="001463A0"/>
    <w:rsid w:val="001464E1"/>
    <w:rsid w:val="00146BE5"/>
    <w:rsid w:val="00146FFF"/>
    <w:rsid w:val="001471C4"/>
    <w:rsid w:val="00147E82"/>
    <w:rsid w:val="00150795"/>
    <w:rsid w:val="00150886"/>
    <w:rsid w:val="00150C75"/>
    <w:rsid w:val="00150DCA"/>
    <w:rsid w:val="00151BBB"/>
    <w:rsid w:val="00151C1C"/>
    <w:rsid w:val="00151D35"/>
    <w:rsid w:val="001526AA"/>
    <w:rsid w:val="00152BE7"/>
    <w:rsid w:val="00152EA7"/>
    <w:rsid w:val="00152FCA"/>
    <w:rsid w:val="001534D7"/>
    <w:rsid w:val="00153B4F"/>
    <w:rsid w:val="00153B73"/>
    <w:rsid w:val="00153C0F"/>
    <w:rsid w:val="00153DE5"/>
    <w:rsid w:val="0015445D"/>
    <w:rsid w:val="001545A6"/>
    <w:rsid w:val="0015465C"/>
    <w:rsid w:val="00154B15"/>
    <w:rsid w:val="00154C80"/>
    <w:rsid w:val="00154FA7"/>
    <w:rsid w:val="00154FB5"/>
    <w:rsid w:val="00155B53"/>
    <w:rsid w:val="00155F2A"/>
    <w:rsid w:val="00155F7B"/>
    <w:rsid w:val="00155FB4"/>
    <w:rsid w:val="001563A0"/>
    <w:rsid w:val="00156610"/>
    <w:rsid w:val="0015668B"/>
    <w:rsid w:val="001566F2"/>
    <w:rsid w:val="0015674F"/>
    <w:rsid w:val="00156DBA"/>
    <w:rsid w:val="0015703C"/>
    <w:rsid w:val="001571BC"/>
    <w:rsid w:val="001571DD"/>
    <w:rsid w:val="00160563"/>
    <w:rsid w:val="001605A7"/>
    <w:rsid w:val="00160D69"/>
    <w:rsid w:val="00160E23"/>
    <w:rsid w:val="0016179D"/>
    <w:rsid w:val="00161B91"/>
    <w:rsid w:val="00161FE0"/>
    <w:rsid w:val="001621DA"/>
    <w:rsid w:val="001622BC"/>
    <w:rsid w:val="00162931"/>
    <w:rsid w:val="0016302A"/>
    <w:rsid w:val="001637B8"/>
    <w:rsid w:val="00163A1E"/>
    <w:rsid w:val="00163AC5"/>
    <w:rsid w:val="00163CF6"/>
    <w:rsid w:val="00163EBE"/>
    <w:rsid w:val="0016448B"/>
    <w:rsid w:val="00164663"/>
    <w:rsid w:val="001650F2"/>
    <w:rsid w:val="00165253"/>
    <w:rsid w:val="001652E2"/>
    <w:rsid w:val="001658AE"/>
    <w:rsid w:val="00165E09"/>
    <w:rsid w:val="00166210"/>
    <w:rsid w:val="00166392"/>
    <w:rsid w:val="00166F21"/>
    <w:rsid w:val="00166FCF"/>
    <w:rsid w:val="001675C0"/>
    <w:rsid w:val="00167B52"/>
    <w:rsid w:val="00167C17"/>
    <w:rsid w:val="00167DFE"/>
    <w:rsid w:val="00167E99"/>
    <w:rsid w:val="00170302"/>
    <w:rsid w:val="001705E6"/>
    <w:rsid w:val="0017061C"/>
    <w:rsid w:val="0017095D"/>
    <w:rsid w:val="00170D5A"/>
    <w:rsid w:val="00171246"/>
    <w:rsid w:val="00171985"/>
    <w:rsid w:val="00171A14"/>
    <w:rsid w:val="00172042"/>
    <w:rsid w:val="00172399"/>
    <w:rsid w:val="001728BE"/>
    <w:rsid w:val="00172953"/>
    <w:rsid w:val="00172B5C"/>
    <w:rsid w:val="00172B8B"/>
    <w:rsid w:val="00172C49"/>
    <w:rsid w:val="00172FAC"/>
    <w:rsid w:val="001733A7"/>
    <w:rsid w:val="001733EF"/>
    <w:rsid w:val="00173534"/>
    <w:rsid w:val="00173C5A"/>
    <w:rsid w:val="00173CDE"/>
    <w:rsid w:val="00173E9C"/>
    <w:rsid w:val="00174591"/>
    <w:rsid w:val="0017477D"/>
    <w:rsid w:val="00175282"/>
    <w:rsid w:val="001757EC"/>
    <w:rsid w:val="00175ABE"/>
    <w:rsid w:val="00175B04"/>
    <w:rsid w:val="00175D67"/>
    <w:rsid w:val="00175DF7"/>
    <w:rsid w:val="001768FC"/>
    <w:rsid w:val="0017699D"/>
    <w:rsid w:val="00176B57"/>
    <w:rsid w:val="00177515"/>
    <w:rsid w:val="001777A0"/>
    <w:rsid w:val="00177CFF"/>
    <w:rsid w:val="00177F2C"/>
    <w:rsid w:val="00180428"/>
    <w:rsid w:val="0018070F"/>
    <w:rsid w:val="00180789"/>
    <w:rsid w:val="00180A9D"/>
    <w:rsid w:val="00180E28"/>
    <w:rsid w:val="00180E53"/>
    <w:rsid w:val="00180EEC"/>
    <w:rsid w:val="001812B8"/>
    <w:rsid w:val="00181447"/>
    <w:rsid w:val="001819FA"/>
    <w:rsid w:val="00181CFA"/>
    <w:rsid w:val="00181F6B"/>
    <w:rsid w:val="001822D5"/>
    <w:rsid w:val="001824B8"/>
    <w:rsid w:val="00182E04"/>
    <w:rsid w:val="0018302C"/>
    <w:rsid w:val="001830CA"/>
    <w:rsid w:val="001830F3"/>
    <w:rsid w:val="00183148"/>
    <w:rsid w:val="001833A8"/>
    <w:rsid w:val="001833F7"/>
    <w:rsid w:val="001839BF"/>
    <w:rsid w:val="00183BEB"/>
    <w:rsid w:val="00183DC9"/>
    <w:rsid w:val="00183E09"/>
    <w:rsid w:val="00183FD1"/>
    <w:rsid w:val="001849E4"/>
    <w:rsid w:val="0018570B"/>
    <w:rsid w:val="001857F4"/>
    <w:rsid w:val="00186511"/>
    <w:rsid w:val="00186718"/>
    <w:rsid w:val="00186804"/>
    <w:rsid w:val="00186F98"/>
    <w:rsid w:val="00186FE4"/>
    <w:rsid w:val="0018736C"/>
    <w:rsid w:val="00187A9D"/>
    <w:rsid w:val="00187EA9"/>
    <w:rsid w:val="00187FBE"/>
    <w:rsid w:val="001901D6"/>
    <w:rsid w:val="0019064B"/>
    <w:rsid w:val="00190B12"/>
    <w:rsid w:val="00190C9D"/>
    <w:rsid w:val="00190CC7"/>
    <w:rsid w:val="00190EFB"/>
    <w:rsid w:val="001915F5"/>
    <w:rsid w:val="00191767"/>
    <w:rsid w:val="00191903"/>
    <w:rsid w:val="001919DF"/>
    <w:rsid w:val="00191A72"/>
    <w:rsid w:val="00191B4D"/>
    <w:rsid w:val="00191F3A"/>
    <w:rsid w:val="00191F83"/>
    <w:rsid w:val="001921F6"/>
    <w:rsid w:val="00192AC7"/>
    <w:rsid w:val="0019320F"/>
    <w:rsid w:val="00193677"/>
    <w:rsid w:val="00193BCE"/>
    <w:rsid w:val="00193D76"/>
    <w:rsid w:val="001941E3"/>
    <w:rsid w:val="001943CD"/>
    <w:rsid w:val="00194B98"/>
    <w:rsid w:val="00194BF0"/>
    <w:rsid w:val="00194BFF"/>
    <w:rsid w:val="00194C3B"/>
    <w:rsid w:val="00194DE7"/>
    <w:rsid w:val="00195382"/>
    <w:rsid w:val="001953BF"/>
    <w:rsid w:val="00195FC1"/>
    <w:rsid w:val="0019609A"/>
    <w:rsid w:val="001960D5"/>
    <w:rsid w:val="0019633B"/>
    <w:rsid w:val="00197155"/>
    <w:rsid w:val="00197EFB"/>
    <w:rsid w:val="001A06C5"/>
    <w:rsid w:val="001A084B"/>
    <w:rsid w:val="001A12E3"/>
    <w:rsid w:val="001A1B25"/>
    <w:rsid w:val="001A1B90"/>
    <w:rsid w:val="001A1BF2"/>
    <w:rsid w:val="001A2571"/>
    <w:rsid w:val="001A26AF"/>
    <w:rsid w:val="001A27F0"/>
    <w:rsid w:val="001A2960"/>
    <w:rsid w:val="001A30E3"/>
    <w:rsid w:val="001A3164"/>
    <w:rsid w:val="001A31DD"/>
    <w:rsid w:val="001A322E"/>
    <w:rsid w:val="001A3820"/>
    <w:rsid w:val="001A4108"/>
    <w:rsid w:val="001A4439"/>
    <w:rsid w:val="001A462C"/>
    <w:rsid w:val="001A464D"/>
    <w:rsid w:val="001A47A7"/>
    <w:rsid w:val="001A4A9B"/>
    <w:rsid w:val="001A5575"/>
    <w:rsid w:val="001A563A"/>
    <w:rsid w:val="001A5776"/>
    <w:rsid w:val="001A611B"/>
    <w:rsid w:val="001A6993"/>
    <w:rsid w:val="001A6BA7"/>
    <w:rsid w:val="001A7122"/>
    <w:rsid w:val="001A75CB"/>
    <w:rsid w:val="001B00FB"/>
    <w:rsid w:val="001B027E"/>
    <w:rsid w:val="001B05BC"/>
    <w:rsid w:val="001B078A"/>
    <w:rsid w:val="001B09D0"/>
    <w:rsid w:val="001B0BCF"/>
    <w:rsid w:val="001B1526"/>
    <w:rsid w:val="001B1667"/>
    <w:rsid w:val="001B1678"/>
    <w:rsid w:val="001B19EB"/>
    <w:rsid w:val="001B1AB4"/>
    <w:rsid w:val="001B28F0"/>
    <w:rsid w:val="001B2F73"/>
    <w:rsid w:val="001B2FFE"/>
    <w:rsid w:val="001B3162"/>
    <w:rsid w:val="001B358E"/>
    <w:rsid w:val="001B42B7"/>
    <w:rsid w:val="001B4B85"/>
    <w:rsid w:val="001B5035"/>
    <w:rsid w:val="001B515A"/>
    <w:rsid w:val="001B5741"/>
    <w:rsid w:val="001B5FE5"/>
    <w:rsid w:val="001B6087"/>
    <w:rsid w:val="001B6801"/>
    <w:rsid w:val="001B68A2"/>
    <w:rsid w:val="001B6D3E"/>
    <w:rsid w:val="001B73A1"/>
    <w:rsid w:val="001B747D"/>
    <w:rsid w:val="001B7709"/>
    <w:rsid w:val="001B7DB3"/>
    <w:rsid w:val="001B7FA3"/>
    <w:rsid w:val="001C0445"/>
    <w:rsid w:val="001C0727"/>
    <w:rsid w:val="001C0BD3"/>
    <w:rsid w:val="001C0E25"/>
    <w:rsid w:val="001C0F0D"/>
    <w:rsid w:val="001C10A4"/>
    <w:rsid w:val="001C1FA7"/>
    <w:rsid w:val="001C27EE"/>
    <w:rsid w:val="001C298B"/>
    <w:rsid w:val="001C2ABC"/>
    <w:rsid w:val="001C2B12"/>
    <w:rsid w:val="001C3176"/>
    <w:rsid w:val="001C34F5"/>
    <w:rsid w:val="001C3B17"/>
    <w:rsid w:val="001C3B82"/>
    <w:rsid w:val="001C3BFB"/>
    <w:rsid w:val="001C3EA5"/>
    <w:rsid w:val="001C42D6"/>
    <w:rsid w:val="001C431F"/>
    <w:rsid w:val="001C44AB"/>
    <w:rsid w:val="001C4728"/>
    <w:rsid w:val="001C4777"/>
    <w:rsid w:val="001C4FC5"/>
    <w:rsid w:val="001C5107"/>
    <w:rsid w:val="001C569A"/>
    <w:rsid w:val="001C5DEF"/>
    <w:rsid w:val="001C6018"/>
    <w:rsid w:val="001C61B1"/>
    <w:rsid w:val="001C6D34"/>
    <w:rsid w:val="001C701A"/>
    <w:rsid w:val="001C7661"/>
    <w:rsid w:val="001C784D"/>
    <w:rsid w:val="001C7A3A"/>
    <w:rsid w:val="001C7F01"/>
    <w:rsid w:val="001D013F"/>
    <w:rsid w:val="001D080E"/>
    <w:rsid w:val="001D0F7C"/>
    <w:rsid w:val="001D0F89"/>
    <w:rsid w:val="001D13AF"/>
    <w:rsid w:val="001D1B15"/>
    <w:rsid w:val="001D1CFC"/>
    <w:rsid w:val="001D1FF2"/>
    <w:rsid w:val="001D2174"/>
    <w:rsid w:val="001D2974"/>
    <w:rsid w:val="001D2BA4"/>
    <w:rsid w:val="001D32FF"/>
    <w:rsid w:val="001D3339"/>
    <w:rsid w:val="001D333B"/>
    <w:rsid w:val="001D3467"/>
    <w:rsid w:val="001D3A3A"/>
    <w:rsid w:val="001D3B1F"/>
    <w:rsid w:val="001D3CD2"/>
    <w:rsid w:val="001D404B"/>
    <w:rsid w:val="001D41B2"/>
    <w:rsid w:val="001D4A61"/>
    <w:rsid w:val="001D5624"/>
    <w:rsid w:val="001D5661"/>
    <w:rsid w:val="001D5761"/>
    <w:rsid w:val="001D5F52"/>
    <w:rsid w:val="001D60BC"/>
    <w:rsid w:val="001D6176"/>
    <w:rsid w:val="001D657C"/>
    <w:rsid w:val="001D6AC5"/>
    <w:rsid w:val="001D6ACD"/>
    <w:rsid w:val="001D6FE9"/>
    <w:rsid w:val="001D70DB"/>
    <w:rsid w:val="001D73F6"/>
    <w:rsid w:val="001D7526"/>
    <w:rsid w:val="001D773D"/>
    <w:rsid w:val="001D77B6"/>
    <w:rsid w:val="001D77D2"/>
    <w:rsid w:val="001D7805"/>
    <w:rsid w:val="001D7896"/>
    <w:rsid w:val="001D78F3"/>
    <w:rsid w:val="001D7AA9"/>
    <w:rsid w:val="001D7B7A"/>
    <w:rsid w:val="001D7C69"/>
    <w:rsid w:val="001D7E94"/>
    <w:rsid w:val="001E02D6"/>
    <w:rsid w:val="001E0641"/>
    <w:rsid w:val="001E0776"/>
    <w:rsid w:val="001E092E"/>
    <w:rsid w:val="001E0A2F"/>
    <w:rsid w:val="001E0FF9"/>
    <w:rsid w:val="001E1D8E"/>
    <w:rsid w:val="001E21F2"/>
    <w:rsid w:val="001E2547"/>
    <w:rsid w:val="001E25BC"/>
    <w:rsid w:val="001E2609"/>
    <w:rsid w:val="001E2867"/>
    <w:rsid w:val="001E298D"/>
    <w:rsid w:val="001E2ABC"/>
    <w:rsid w:val="001E2AEC"/>
    <w:rsid w:val="001E2E87"/>
    <w:rsid w:val="001E30CA"/>
    <w:rsid w:val="001E3BC8"/>
    <w:rsid w:val="001E3BCE"/>
    <w:rsid w:val="001E3CD7"/>
    <w:rsid w:val="001E3F67"/>
    <w:rsid w:val="001E4B6F"/>
    <w:rsid w:val="001E4EA8"/>
    <w:rsid w:val="001E51CF"/>
    <w:rsid w:val="001E54F1"/>
    <w:rsid w:val="001E565D"/>
    <w:rsid w:val="001E585F"/>
    <w:rsid w:val="001E5978"/>
    <w:rsid w:val="001E5F93"/>
    <w:rsid w:val="001E6744"/>
    <w:rsid w:val="001E68B7"/>
    <w:rsid w:val="001E6AC8"/>
    <w:rsid w:val="001E6AE7"/>
    <w:rsid w:val="001E6EAF"/>
    <w:rsid w:val="001E70ED"/>
    <w:rsid w:val="001E722B"/>
    <w:rsid w:val="001E77B4"/>
    <w:rsid w:val="001E7A16"/>
    <w:rsid w:val="001E7A8E"/>
    <w:rsid w:val="001E7E50"/>
    <w:rsid w:val="001F0095"/>
    <w:rsid w:val="001F00AF"/>
    <w:rsid w:val="001F028B"/>
    <w:rsid w:val="001F096E"/>
    <w:rsid w:val="001F0C60"/>
    <w:rsid w:val="001F0D84"/>
    <w:rsid w:val="001F11DC"/>
    <w:rsid w:val="001F126B"/>
    <w:rsid w:val="001F1425"/>
    <w:rsid w:val="001F16F2"/>
    <w:rsid w:val="001F187A"/>
    <w:rsid w:val="001F22D9"/>
    <w:rsid w:val="001F232A"/>
    <w:rsid w:val="001F27FD"/>
    <w:rsid w:val="001F2F38"/>
    <w:rsid w:val="001F32DE"/>
    <w:rsid w:val="001F3476"/>
    <w:rsid w:val="001F3694"/>
    <w:rsid w:val="001F36C0"/>
    <w:rsid w:val="001F375E"/>
    <w:rsid w:val="001F37AC"/>
    <w:rsid w:val="001F37AE"/>
    <w:rsid w:val="001F387B"/>
    <w:rsid w:val="001F3B7A"/>
    <w:rsid w:val="001F3FFB"/>
    <w:rsid w:val="001F42C7"/>
    <w:rsid w:val="001F43B1"/>
    <w:rsid w:val="001F43D3"/>
    <w:rsid w:val="001F4433"/>
    <w:rsid w:val="001F4559"/>
    <w:rsid w:val="001F4828"/>
    <w:rsid w:val="001F51CA"/>
    <w:rsid w:val="001F534A"/>
    <w:rsid w:val="001F554D"/>
    <w:rsid w:val="001F5C4A"/>
    <w:rsid w:val="001F5D99"/>
    <w:rsid w:val="001F68F4"/>
    <w:rsid w:val="0020017F"/>
    <w:rsid w:val="002001A9"/>
    <w:rsid w:val="00200230"/>
    <w:rsid w:val="002002A2"/>
    <w:rsid w:val="00200BE6"/>
    <w:rsid w:val="00200D2F"/>
    <w:rsid w:val="00200E1A"/>
    <w:rsid w:val="00201128"/>
    <w:rsid w:val="0020134A"/>
    <w:rsid w:val="00201603"/>
    <w:rsid w:val="0020188B"/>
    <w:rsid w:val="00201DA8"/>
    <w:rsid w:val="00201EBD"/>
    <w:rsid w:val="00202219"/>
    <w:rsid w:val="002022F2"/>
    <w:rsid w:val="0020261C"/>
    <w:rsid w:val="00202703"/>
    <w:rsid w:val="002028E0"/>
    <w:rsid w:val="002037DF"/>
    <w:rsid w:val="002038BB"/>
    <w:rsid w:val="00203C7C"/>
    <w:rsid w:val="00203C94"/>
    <w:rsid w:val="00203E57"/>
    <w:rsid w:val="00203F9F"/>
    <w:rsid w:val="00204594"/>
    <w:rsid w:val="00204625"/>
    <w:rsid w:val="00204757"/>
    <w:rsid w:val="0020482E"/>
    <w:rsid w:val="002052FF"/>
    <w:rsid w:val="00205601"/>
    <w:rsid w:val="002056F3"/>
    <w:rsid w:val="00205F34"/>
    <w:rsid w:val="00206014"/>
    <w:rsid w:val="00206020"/>
    <w:rsid w:val="00206084"/>
    <w:rsid w:val="00206225"/>
    <w:rsid w:val="00206AE0"/>
    <w:rsid w:val="00206AEC"/>
    <w:rsid w:val="002070AA"/>
    <w:rsid w:val="0020745F"/>
    <w:rsid w:val="00207A71"/>
    <w:rsid w:val="00207E30"/>
    <w:rsid w:val="00210105"/>
    <w:rsid w:val="002102CF"/>
    <w:rsid w:val="00210330"/>
    <w:rsid w:val="00210542"/>
    <w:rsid w:val="002108E2"/>
    <w:rsid w:val="00210A71"/>
    <w:rsid w:val="00210E1D"/>
    <w:rsid w:val="002113E6"/>
    <w:rsid w:val="00211400"/>
    <w:rsid w:val="00211650"/>
    <w:rsid w:val="0021179E"/>
    <w:rsid w:val="002117EB"/>
    <w:rsid w:val="00211A2C"/>
    <w:rsid w:val="00212662"/>
    <w:rsid w:val="002127F2"/>
    <w:rsid w:val="00212809"/>
    <w:rsid w:val="00212B52"/>
    <w:rsid w:val="00212CDD"/>
    <w:rsid w:val="00212EB9"/>
    <w:rsid w:val="00212ED0"/>
    <w:rsid w:val="00213027"/>
    <w:rsid w:val="0021337B"/>
    <w:rsid w:val="00213913"/>
    <w:rsid w:val="0021395F"/>
    <w:rsid w:val="00213D84"/>
    <w:rsid w:val="00213DB0"/>
    <w:rsid w:val="00214863"/>
    <w:rsid w:val="002148C6"/>
    <w:rsid w:val="00214CCA"/>
    <w:rsid w:val="00215732"/>
    <w:rsid w:val="002159AD"/>
    <w:rsid w:val="00215B79"/>
    <w:rsid w:val="00215CC8"/>
    <w:rsid w:val="00215E14"/>
    <w:rsid w:val="00215EC3"/>
    <w:rsid w:val="00216259"/>
    <w:rsid w:val="002166DA"/>
    <w:rsid w:val="00216AAD"/>
    <w:rsid w:val="0021709A"/>
    <w:rsid w:val="0021792E"/>
    <w:rsid w:val="0021795D"/>
    <w:rsid w:val="00217CD8"/>
    <w:rsid w:val="00217D4D"/>
    <w:rsid w:val="00220133"/>
    <w:rsid w:val="0022036B"/>
    <w:rsid w:val="00220B38"/>
    <w:rsid w:val="00220C34"/>
    <w:rsid w:val="0022146F"/>
    <w:rsid w:val="002215FB"/>
    <w:rsid w:val="002218F5"/>
    <w:rsid w:val="00221DA0"/>
    <w:rsid w:val="0022207C"/>
    <w:rsid w:val="002229A1"/>
    <w:rsid w:val="00222C07"/>
    <w:rsid w:val="00222D20"/>
    <w:rsid w:val="00222D34"/>
    <w:rsid w:val="002231CE"/>
    <w:rsid w:val="00223645"/>
    <w:rsid w:val="002237DD"/>
    <w:rsid w:val="00223894"/>
    <w:rsid w:val="00223D23"/>
    <w:rsid w:val="00224FD0"/>
    <w:rsid w:val="00225015"/>
    <w:rsid w:val="002250D3"/>
    <w:rsid w:val="0022531C"/>
    <w:rsid w:val="00226120"/>
    <w:rsid w:val="00226379"/>
    <w:rsid w:val="00226730"/>
    <w:rsid w:val="0022675F"/>
    <w:rsid w:val="002267E8"/>
    <w:rsid w:val="00226D76"/>
    <w:rsid w:val="00226E01"/>
    <w:rsid w:val="00226E83"/>
    <w:rsid w:val="002272D0"/>
    <w:rsid w:val="0022791D"/>
    <w:rsid w:val="00227B7A"/>
    <w:rsid w:val="00227DE1"/>
    <w:rsid w:val="002308A8"/>
    <w:rsid w:val="00230B6F"/>
    <w:rsid w:val="00230CA0"/>
    <w:rsid w:val="00230D5C"/>
    <w:rsid w:val="00231084"/>
    <w:rsid w:val="002314D0"/>
    <w:rsid w:val="00231923"/>
    <w:rsid w:val="00231CB4"/>
    <w:rsid w:val="00232075"/>
    <w:rsid w:val="00232C37"/>
    <w:rsid w:val="00232D8A"/>
    <w:rsid w:val="00232F7D"/>
    <w:rsid w:val="002330B3"/>
    <w:rsid w:val="002335AB"/>
    <w:rsid w:val="00233860"/>
    <w:rsid w:val="00233A64"/>
    <w:rsid w:val="002341DD"/>
    <w:rsid w:val="0023421E"/>
    <w:rsid w:val="00234262"/>
    <w:rsid w:val="002353ED"/>
    <w:rsid w:val="00235A52"/>
    <w:rsid w:val="00235BA4"/>
    <w:rsid w:val="00235DC8"/>
    <w:rsid w:val="002361AD"/>
    <w:rsid w:val="002365B6"/>
    <w:rsid w:val="00236E01"/>
    <w:rsid w:val="0023782B"/>
    <w:rsid w:val="002379F5"/>
    <w:rsid w:val="00240442"/>
    <w:rsid w:val="00240977"/>
    <w:rsid w:val="00240B20"/>
    <w:rsid w:val="0024117C"/>
    <w:rsid w:val="002412D2"/>
    <w:rsid w:val="00241530"/>
    <w:rsid w:val="0024160D"/>
    <w:rsid w:val="00241833"/>
    <w:rsid w:val="00241A89"/>
    <w:rsid w:val="00241E99"/>
    <w:rsid w:val="00241EE4"/>
    <w:rsid w:val="002424C0"/>
    <w:rsid w:val="002427D5"/>
    <w:rsid w:val="002429A3"/>
    <w:rsid w:val="00242C68"/>
    <w:rsid w:val="00242CC6"/>
    <w:rsid w:val="00242E66"/>
    <w:rsid w:val="00242FA1"/>
    <w:rsid w:val="0024421D"/>
    <w:rsid w:val="00244994"/>
    <w:rsid w:val="002453EC"/>
    <w:rsid w:val="002459A2"/>
    <w:rsid w:val="00245B14"/>
    <w:rsid w:val="00246133"/>
    <w:rsid w:val="002461BA"/>
    <w:rsid w:val="002461EE"/>
    <w:rsid w:val="00246775"/>
    <w:rsid w:val="00246974"/>
    <w:rsid w:val="00246CFE"/>
    <w:rsid w:val="0024715F"/>
    <w:rsid w:val="002474BF"/>
    <w:rsid w:val="002478DC"/>
    <w:rsid w:val="00247B19"/>
    <w:rsid w:val="00247B7C"/>
    <w:rsid w:val="00247C85"/>
    <w:rsid w:val="00247E2D"/>
    <w:rsid w:val="002503A5"/>
    <w:rsid w:val="002504F5"/>
    <w:rsid w:val="002507F1"/>
    <w:rsid w:val="00250E7D"/>
    <w:rsid w:val="00251378"/>
    <w:rsid w:val="00251690"/>
    <w:rsid w:val="00251B03"/>
    <w:rsid w:val="002521DD"/>
    <w:rsid w:val="00252804"/>
    <w:rsid w:val="00252B11"/>
    <w:rsid w:val="00253325"/>
    <w:rsid w:val="0025367B"/>
    <w:rsid w:val="00253700"/>
    <w:rsid w:val="00253A08"/>
    <w:rsid w:val="00253B0C"/>
    <w:rsid w:val="00254952"/>
    <w:rsid w:val="00254CFA"/>
    <w:rsid w:val="00254F21"/>
    <w:rsid w:val="00255092"/>
    <w:rsid w:val="00255319"/>
    <w:rsid w:val="002556B1"/>
    <w:rsid w:val="002556E3"/>
    <w:rsid w:val="00255898"/>
    <w:rsid w:val="00255996"/>
    <w:rsid w:val="00255C85"/>
    <w:rsid w:val="00255CC0"/>
    <w:rsid w:val="002562A8"/>
    <w:rsid w:val="00256359"/>
    <w:rsid w:val="00256401"/>
    <w:rsid w:val="00256BAD"/>
    <w:rsid w:val="0025755C"/>
    <w:rsid w:val="00257841"/>
    <w:rsid w:val="00257A79"/>
    <w:rsid w:val="00257E45"/>
    <w:rsid w:val="00257EFF"/>
    <w:rsid w:val="00260308"/>
    <w:rsid w:val="0026031D"/>
    <w:rsid w:val="0026034B"/>
    <w:rsid w:val="00260B81"/>
    <w:rsid w:val="00260C21"/>
    <w:rsid w:val="00260F0B"/>
    <w:rsid w:val="0026174A"/>
    <w:rsid w:val="0026248E"/>
    <w:rsid w:val="0026333C"/>
    <w:rsid w:val="00263655"/>
    <w:rsid w:val="0026379E"/>
    <w:rsid w:val="00263EBD"/>
    <w:rsid w:val="00263F8E"/>
    <w:rsid w:val="00264894"/>
    <w:rsid w:val="00264A59"/>
    <w:rsid w:val="00264D72"/>
    <w:rsid w:val="0026545E"/>
    <w:rsid w:val="0026550B"/>
    <w:rsid w:val="0026554B"/>
    <w:rsid w:val="002656B2"/>
    <w:rsid w:val="00265D0D"/>
    <w:rsid w:val="00265EE3"/>
    <w:rsid w:val="00266AF8"/>
    <w:rsid w:val="00266D38"/>
    <w:rsid w:val="0026721F"/>
    <w:rsid w:val="002672E0"/>
    <w:rsid w:val="00267435"/>
    <w:rsid w:val="0026774E"/>
    <w:rsid w:val="00267770"/>
    <w:rsid w:val="00270ABB"/>
    <w:rsid w:val="00270DCE"/>
    <w:rsid w:val="00271A01"/>
    <w:rsid w:val="00271E1F"/>
    <w:rsid w:val="0027226E"/>
    <w:rsid w:val="00272370"/>
    <w:rsid w:val="00272604"/>
    <w:rsid w:val="002726FA"/>
    <w:rsid w:val="00272758"/>
    <w:rsid w:val="00272779"/>
    <w:rsid w:val="00272787"/>
    <w:rsid w:val="002727F1"/>
    <w:rsid w:val="00272896"/>
    <w:rsid w:val="00272D75"/>
    <w:rsid w:val="00272DFE"/>
    <w:rsid w:val="00272E19"/>
    <w:rsid w:val="002731AC"/>
    <w:rsid w:val="00273247"/>
    <w:rsid w:val="00273CB4"/>
    <w:rsid w:val="00274008"/>
    <w:rsid w:val="002743DD"/>
    <w:rsid w:val="00274432"/>
    <w:rsid w:val="00275073"/>
    <w:rsid w:val="002751F6"/>
    <w:rsid w:val="002751F7"/>
    <w:rsid w:val="002752B5"/>
    <w:rsid w:val="00275646"/>
    <w:rsid w:val="0027590D"/>
    <w:rsid w:val="00276128"/>
    <w:rsid w:val="002762F5"/>
    <w:rsid w:val="00276348"/>
    <w:rsid w:val="002763D5"/>
    <w:rsid w:val="00276E7D"/>
    <w:rsid w:val="00277115"/>
    <w:rsid w:val="00277521"/>
    <w:rsid w:val="0027765C"/>
    <w:rsid w:val="00277BA4"/>
    <w:rsid w:val="00277BF3"/>
    <w:rsid w:val="00277C6E"/>
    <w:rsid w:val="00280425"/>
    <w:rsid w:val="00280A07"/>
    <w:rsid w:val="0028115A"/>
    <w:rsid w:val="00281224"/>
    <w:rsid w:val="002812A6"/>
    <w:rsid w:val="0028174D"/>
    <w:rsid w:val="0028190A"/>
    <w:rsid w:val="00281AC5"/>
    <w:rsid w:val="00281F25"/>
    <w:rsid w:val="00282004"/>
    <w:rsid w:val="002829AB"/>
    <w:rsid w:val="00282DDD"/>
    <w:rsid w:val="00282F6C"/>
    <w:rsid w:val="00283277"/>
    <w:rsid w:val="00283295"/>
    <w:rsid w:val="00283BD2"/>
    <w:rsid w:val="00283C0A"/>
    <w:rsid w:val="00284029"/>
    <w:rsid w:val="002841D3"/>
    <w:rsid w:val="00284BDE"/>
    <w:rsid w:val="00284C3F"/>
    <w:rsid w:val="00284F8F"/>
    <w:rsid w:val="00285C42"/>
    <w:rsid w:val="00286E5E"/>
    <w:rsid w:val="00286EF5"/>
    <w:rsid w:val="00286EF6"/>
    <w:rsid w:val="00287076"/>
    <w:rsid w:val="002875DB"/>
    <w:rsid w:val="00287820"/>
    <w:rsid w:val="00287BDE"/>
    <w:rsid w:val="00287E94"/>
    <w:rsid w:val="00290097"/>
    <w:rsid w:val="00290309"/>
    <w:rsid w:val="00290412"/>
    <w:rsid w:val="00290416"/>
    <w:rsid w:val="00290755"/>
    <w:rsid w:val="00290CB7"/>
    <w:rsid w:val="00290E39"/>
    <w:rsid w:val="002911B6"/>
    <w:rsid w:val="00291397"/>
    <w:rsid w:val="0029159E"/>
    <w:rsid w:val="002915DF"/>
    <w:rsid w:val="0029188E"/>
    <w:rsid w:val="00291B50"/>
    <w:rsid w:val="00291D1D"/>
    <w:rsid w:val="00291EF9"/>
    <w:rsid w:val="00291F43"/>
    <w:rsid w:val="002926B3"/>
    <w:rsid w:val="002928E9"/>
    <w:rsid w:val="00292A1E"/>
    <w:rsid w:val="00292A37"/>
    <w:rsid w:val="00292A89"/>
    <w:rsid w:val="002930B9"/>
    <w:rsid w:val="00294192"/>
    <w:rsid w:val="00294340"/>
    <w:rsid w:val="002946BF"/>
    <w:rsid w:val="0029528B"/>
    <w:rsid w:val="002958B9"/>
    <w:rsid w:val="00295A9E"/>
    <w:rsid w:val="00295F3B"/>
    <w:rsid w:val="00296A3F"/>
    <w:rsid w:val="00296D41"/>
    <w:rsid w:val="00296EBA"/>
    <w:rsid w:val="00297174"/>
    <w:rsid w:val="002974E8"/>
    <w:rsid w:val="00297549"/>
    <w:rsid w:val="002975EB"/>
    <w:rsid w:val="00297D8B"/>
    <w:rsid w:val="002A0034"/>
    <w:rsid w:val="002A01FD"/>
    <w:rsid w:val="002A0520"/>
    <w:rsid w:val="002A0B9D"/>
    <w:rsid w:val="002A15EA"/>
    <w:rsid w:val="002A1B6F"/>
    <w:rsid w:val="002A1E82"/>
    <w:rsid w:val="002A257F"/>
    <w:rsid w:val="002A2654"/>
    <w:rsid w:val="002A2752"/>
    <w:rsid w:val="002A29CE"/>
    <w:rsid w:val="002A2E1E"/>
    <w:rsid w:val="002A2F44"/>
    <w:rsid w:val="002A2F4A"/>
    <w:rsid w:val="002A303D"/>
    <w:rsid w:val="002A3615"/>
    <w:rsid w:val="002A388B"/>
    <w:rsid w:val="002A3A4B"/>
    <w:rsid w:val="002A3B20"/>
    <w:rsid w:val="002A40EC"/>
    <w:rsid w:val="002A432E"/>
    <w:rsid w:val="002A4CBC"/>
    <w:rsid w:val="002A64E0"/>
    <w:rsid w:val="002A6E4F"/>
    <w:rsid w:val="002A7267"/>
    <w:rsid w:val="002A7E9B"/>
    <w:rsid w:val="002B03A1"/>
    <w:rsid w:val="002B053D"/>
    <w:rsid w:val="002B0563"/>
    <w:rsid w:val="002B0A00"/>
    <w:rsid w:val="002B0C2E"/>
    <w:rsid w:val="002B0D67"/>
    <w:rsid w:val="002B0F7A"/>
    <w:rsid w:val="002B1968"/>
    <w:rsid w:val="002B2080"/>
    <w:rsid w:val="002B217C"/>
    <w:rsid w:val="002B2238"/>
    <w:rsid w:val="002B2272"/>
    <w:rsid w:val="002B2889"/>
    <w:rsid w:val="002B2C01"/>
    <w:rsid w:val="002B2E27"/>
    <w:rsid w:val="002B2EA7"/>
    <w:rsid w:val="002B354F"/>
    <w:rsid w:val="002B3912"/>
    <w:rsid w:val="002B3EB2"/>
    <w:rsid w:val="002B4B00"/>
    <w:rsid w:val="002B4D4B"/>
    <w:rsid w:val="002B4D68"/>
    <w:rsid w:val="002B5069"/>
    <w:rsid w:val="002B524B"/>
    <w:rsid w:val="002B5292"/>
    <w:rsid w:val="002B5600"/>
    <w:rsid w:val="002B564D"/>
    <w:rsid w:val="002B56CB"/>
    <w:rsid w:val="002B6988"/>
    <w:rsid w:val="002B6B6D"/>
    <w:rsid w:val="002B6DAE"/>
    <w:rsid w:val="002B6DBB"/>
    <w:rsid w:val="002B72F8"/>
    <w:rsid w:val="002B7771"/>
    <w:rsid w:val="002B7F2B"/>
    <w:rsid w:val="002C0725"/>
    <w:rsid w:val="002C0798"/>
    <w:rsid w:val="002C0973"/>
    <w:rsid w:val="002C138F"/>
    <w:rsid w:val="002C1487"/>
    <w:rsid w:val="002C1980"/>
    <w:rsid w:val="002C1D24"/>
    <w:rsid w:val="002C2117"/>
    <w:rsid w:val="002C26D6"/>
    <w:rsid w:val="002C2FBD"/>
    <w:rsid w:val="002C358C"/>
    <w:rsid w:val="002C3CCA"/>
    <w:rsid w:val="002C3FBE"/>
    <w:rsid w:val="002C430F"/>
    <w:rsid w:val="002C4479"/>
    <w:rsid w:val="002C4722"/>
    <w:rsid w:val="002C5109"/>
    <w:rsid w:val="002C532C"/>
    <w:rsid w:val="002C5466"/>
    <w:rsid w:val="002C57E0"/>
    <w:rsid w:val="002C5B70"/>
    <w:rsid w:val="002C6217"/>
    <w:rsid w:val="002C6318"/>
    <w:rsid w:val="002C648D"/>
    <w:rsid w:val="002C6901"/>
    <w:rsid w:val="002C7129"/>
    <w:rsid w:val="002C717B"/>
    <w:rsid w:val="002C7608"/>
    <w:rsid w:val="002C7A15"/>
    <w:rsid w:val="002C7C38"/>
    <w:rsid w:val="002C7C74"/>
    <w:rsid w:val="002D0838"/>
    <w:rsid w:val="002D09B6"/>
    <w:rsid w:val="002D0AB0"/>
    <w:rsid w:val="002D0D57"/>
    <w:rsid w:val="002D10DA"/>
    <w:rsid w:val="002D110B"/>
    <w:rsid w:val="002D119F"/>
    <w:rsid w:val="002D125D"/>
    <w:rsid w:val="002D1326"/>
    <w:rsid w:val="002D16F1"/>
    <w:rsid w:val="002D1DD1"/>
    <w:rsid w:val="002D1DEF"/>
    <w:rsid w:val="002D1FA2"/>
    <w:rsid w:val="002D2269"/>
    <w:rsid w:val="002D227E"/>
    <w:rsid w:val="002D227F"/>
    <w:rsid w:val="002D326E"/>
    <w:rsid w:val="002D36AC"/>
    <w:rsid w:val="002D3ACD"/>
    <w:rsid w:val="002D3AE7"/>
    <w:rsid w:val="002D3DD6"/>
    <w:rsid w:val="002D48EB"/>
    <w:rsid w:val="002D4A50"/>
    <w:rsid w:val="002D524C"/>
    <w:rsid w:val="002D572A"/>
    <w:rsid w:val="002D594A"/>
    <w:rsid w:val="002D5A73"/>
    <w:rsid w:val="002D5A81"/>
    <w:rsid w:val="002D6594"/>
    <w:rsid w:val="002D6E71"/>
    <w:rsid w:val="002D72E7"/>
    <w:rsid w:val="002D7407"/>
    <w:rsid w:val="002D7822"/>
    <w:rsid w:val="002D7E24"/>
    <w:rsid w:val="002E002C"/>
    <w:rsid w:val="002E0403"/>
    <w:rsid w:val="002E048E"/>
    <w:rsid w:val="002E0A85"/>
    <w:rsid w:val="002E0B45"/>
    <w:rsid w:val="002E1522"/>
    <w:rsid w:val="002E1AB4"/>
    <w:rsid w:val="002E1AC6"/>
    <w:rsid w:val="002E2317"/>
    <w:rsid w:val="002E2C26"/>
    <w:rsid w:val="002E34B9"/>
    <w:rsid w:val="002E34FA"/>
    <w:rsid w:val="002E36BA"/>
    <w:rsid w:val="002E3DF0"/>
    <w:rsid w:val="002E4014"/>
    <w:rsid w:val="002E4291"/>
    <w:rsid w:val="002E4793"/>
    <w:rsid w:val="002E4803"/>
    <w:rsid w:val="002E4859"/>
    <w:rsid w:val="002E489F"/>
    <w:rsid w:val="002E49EA"/>
    <w:rsid w:val="002E4A56"/>
    <w:rsid w:val="002E4AD3"/>
    <w:rsid w:val="002E4D70"/>
    <w:rsid w:val="002E4FAC"/>
    <w:rsid w:val="002E50B2"/>
    <w:rsid w:val="002E5170"/>
    <w:rsid w:val="002E52F0"/>
    <w:rsid w:val="002E5358"/>
    <w:rsid w:val="002E5987"/>
    <w:rsid w:val="002E5B22"/>
    <w:rsid w:val="002E65DA"/>
    <w:rsid w:val="002E6835"/>
    <w:rsid w:val="002E6CB1"/>
    <w:rsid w:val="002E7102"/>
    <w:rsid w:val="002E7267"/>
    <w:rsid w:val="002E7816"/>
    <w:rsid w:val="002E78AC"/>
    <w:rsid w:val="002E7D79"/>
    <w:rsid w:val="002F0041"/>
    <w:rsid w:val="002F0135"/>
    <w:rsid w:val="002F0559"/>
    <w:rsid w:val="002F0ACD"/>
    <w:rsid w:val="002F10C8"/>
    <w:rsid w:val="002F15F1"/>
    <w:rsid w:val="002F200C"/>
    <w:rsid w:val="002F29CA"/>
    <w:rsid w:val="002F2E21"/>
    <w:rsid w:val="002F303F"/>
    <w:rsid w:val="002F30B1"/>
    <w:rsid w:val="002F338D"/>
    <w:rsid w:val="002F3C0E"/>
    <w:rsid w:val="002F45B6"/>
    <w:rsid w:val="002F46C6"/>
    <w:rsid w:val="002F481A"/>
    <w:rsid w:val="002F487D"/>
    <w:rsid w:val="002F4883"/>
    <w:rsid w:val="002F4A1F"/>
    <w:rsid w:val="002F4ACF"/>
    <w:rsid w:val="002F4CE9"/>
    <w:rsid w:val="002F4F57"/>
    <w:rsid w:val="002F5485"/>
    <w:rsid w:val="002F561F"/>
    <w:rsid w:val="002F57A5"/>
    <w:rsid w:val="002F5AB4"/>
    <w:rsid w:val="002F5E1E"/>
    <w:rsid w:val="002F5E49"/>
    <w:rsid w:val="002F6352"/>
    <w:rsid w:val="002F6924"/>
    <w:rsid w:val="002F6F92"/>
    <w:rsid w:val="002F7427"/>
    <w:rsid w:val="002F7DD5"/>
    <w:rsid w:val="002F7FCA"/>
    <w:rsid w:val="003001D6"/>
    <w:rsid w:val="003001E2"/>
    <w:rsid w:val="00300703"/>
    <w:rsid w:val="00300A4E"/>
    <w:rsid w:val="00300CF3"/>
    <w:rsid w:val="00300E90"/>
    <w:rsid w:val="00301B74"/>
    <w:rsid w:val="003023A1"/>
    <w:rsid w:val="00302CBD"/>
    <w:rsid w:val="00302FBD"/>
    <w:rsid w:val="00303311"/>
    <w:rsid w:val="003035DB"/>
    <w:rsid w:val="003036ED"/>
    <w:rsid w:val="00303762"/>
    <w:rsid w:val="00303A78"/>
    <w:rsid w:val="00303D2D"/>
    <w:rsid w:val="00303DF6"/>
    <w:rsid w:val="0030437C"/>
    <w:rsid w:val="0030451F"/>
    <w:rsid w:val="003047EC"/>
    <w:rsid w:val="00304E87"/>
    <w:rsid w:val="003050A8"/>
    <w:rsid w:val="00305354"/>
    <w:rsid w:val="00305501"/>
    <w:rsid w:val="00305970"/>
    <w:rsid w:val="00305AFF"/>
    <w:rsid w:val="00305CED"/>
    <w:rsid w:val="00306092"/>
    <w:rsid w:val="0030682E"/>
    <w:rsid w:val="0030693E"/>
    <w:rsid w:val="00306E78"/>
    <w:rsid w:val="00307226"/>
    <w:rsid w:val="00307315"/>
    <w:rsid w:val="0030760D"/>
    <w:rsid w:val="003078C6"/>
    <w:rsid w:val="00307A8C"/>
    <w:rsid w:val="00310164"/>
    <w:rsid w:val="003101BA"/>
    <w:rsid w:val="003101BD"/>
    <w:rsid w:val="00310525"/>
    <w:rsid w:val="003109F9"/>
    <w:rsid w:val="00310A9B"/>
    <w:rsid w:val="00310C43"/>
    <w:rsid w:val="00311235"/>
    <w:rsid w:val="00311800"/>
    <w:rsid w:val="00311AC2"/>
    <w:rsid w:val="00311BC2"/>
    <w:rsid w:val="00311EC5"/>
    <w:rsid w:val="0031232C"/>
    <w:rsid w:val="00312490"/>
    <w:rsid w:val="003125ED"/>
    <w:rsid w:val="003128CE"/>
    <w:rsid w:val="00312AEE"/>
    <w:rsid w:val="00312BBD"/>
    <w:rsid w:val="00313197"/>
    <w:rsid w:val="003139CC"/>
    <w:rsid w:val="003139E3"/>
    <w:rsid w:val="00313E37"/>
    <w:rsid w:val="00314671"/>
    <w:rsid w:val="003146AF"/>
    <w:rsid w:val="003151BE"/>
    <w:rsid w:val="0031557D"/>
    <w:rsid w:val="0031562C"/>
    <w:rsid w:val="0031573E"/>
    <w:rsid w:val="0031672C"/>
    <w:rsid w:val="00316C51"/>
    <w:rsid w:val="00316EF0"/>
    <w:rsid w:val="00316F52"/>
    <w:rsid w:val="00316FD0"/>
    <w:rsid w:val="0031766D"/>
    <w:rsid w:val="0032035F"/>
    <w:rsid w:val="00321889"/>
    <w:rsid w:val="00321C73"/>
    <w:rsid w:val="00321C9B"/>
    <w:rsid w:val="00321D89"/>
    <w:rsid w:val="003225B6"/>
    <w:rsid w:val="003228F0"/>
    <w:rsid w:val="00322C59"/>
    <w:rsid w:val="00323038"/>
    <w:rsid w:val="00323046"/>
    <w:rsid w:val="00323249"/>
    <w:rsid w:val="003234C8"/>
    <w:rsid w:val="00323ED4"/>
    <w:rsid w:val="00323F6F"/>
    <w:rsid w:val="00323FB4"/>
    <w:rsid w:val="0032406C"/>
    <w:rsid w:val="003241E4"/>
    <w:rsid w:val="003243C4"/>
    <w:rsid w:val="00324660"/>
    <w:rsid w:val="003246DC"/>
    <w:rsid w:val="00324C67"/>
    <w:rsid w:val="00324E52"/>
    <w:rsid w:val="00324EAB"/>
    <w:rsid w:val="0032504A"/>
    <w:rsid w:val="003252C0"/>
    <w:rsid w:val="00325BB5"/>
    <w:rsid w:val="00326C2A"/>
    <w:rsid w:val="00326F49"/>
    <w:rsid w:val="003271A1"/>
    <w:rsid w:val="003274AD"/>
    <w:rsid w:val="003276F4"/>
    <w:rsid w:val="00327BD6"/>
    <w:rsid w:val="003300AD"/>
    <w:rsid w:val="0033103D"/>
    <w:rsid w:val="00331217"/>
    <w:rsid w:val="0033156F"/>
    <w:rsid w:val="0033159F"/>
    <w:rsid w:val="003317DE"/>
    <w:rsid w:val="0033190E"/>
    <w:rsid w:val="00331E57"/>
    <w:rsid w:val="003324C4"/>
    <w:rsid w:val="003324F3"/>
    <w:rsid w:val="00332A52"/>
    <w:rsid w:val="00332B39"/>
    <w:rsid w:val="00332D5F"/>
    <w:rsid w:val="00332E3C"/>
    <w:rsid w:val="00333179"/>
    <w:rsid w:val="0033328E"/>
    <w:rsid w:val="003332BA"/>
    <w:rsid w:val="00333586"/>
    <w:rsid w:val="00333B98"/>
    <w:rsid w:val="00333F85"/>
    <w:rsid w:val="00334947"/>
    <w:rsid w:val="00334B33"/>
    <w:rsid w:val="00334D52"/>
    <w:rsid w:val="00335646"/>
    <w:rsid w:val="00335C02"/>
    <w:rsid w:val="00335C13"/>
    <w:rsid w:val="00335C2A"/>
    <w:rsid w:val="00335FED"/>
    <w:rsid w:val="00336358"/>
    <w:rsid w:val="00336692"/>
    <w:rsid w:val="00336F13"/>
    <w:rsid w:val="003375D8"/>
    <w:rsid w:val="00337864"/>
    <w:rsid w:val="003401E0"/>
    <w:rsid w:val="00340447"/>
    <w:rsid w:val="003404AD"/>
    <w:rsid w:val="00340D31"/>
    <w:rsid w:val="00340F31"/>
    <w:rsid w:val="00341546"/>
    <w:rsid w:val="00341CA5"/>
    <w:rsid w:val="00341CC0"/>
    <w:rsid w:val="00341EEE"/>
    <w:rsid w:val="00342A17"/>
    <w:rsid w:val="00342F96"/>
    <w:rsid w:val="00343999"/>
    <w:rsid w:val="00343C0C"/>
    <w:rsid w:val="00343CB2"/>
    <w:rsid w:val="00344132"/>
    <w:rsid w:val="0034479C"/>
    <w:rsid w:val="00344833"/>
    <w:rsid w:val="003448CE"/>
    <w:rsid w:val="00344B95"/>
    <w:rsid w:val="00344D3B"/>
    <w:rsid w:val="00344FCF"/>
    <w:rsid w:val="00345368"/>
    <w:rsid w:val="00345397"/>
    <w:rsid w:val="00345808"/>
    <w:rsid w:val="00345894"/>
    <w:rsid w:val="003460D3"/>
    <w:rsid w:val="0034624C"/>
    <w:rsid w:val="00346505"/>
    <w:rsid w:val="00346816"/>
    <w:rsid w:val="00346C76"/>
    <w:rsid w:val="00346F1A"/>
    <w:rsid w:val="00347012"/>
    <w:rsid w:val="00347138"/>
    <w:rsid w:val="00347691"/>
    <w:rsid w:val="003479E4"/>
    <w:rsid w:val="00347E31"/>
    <w:rsid w:val="00350466"/>
    <w:rsid w:val="00350837"/>
    <w:rsid w:val="003510B1"/>
    <w:rsid w:val="00351443"/>
    <w:rsid w:val="0035202D"/>
    <w:rsid w:val="003522EF"/>
    <w:rsid w:val="00352AA5"/>
    <w:rsid w:val="00352AC1"/>
    <w:rsid w:val="003538E4"/>
    <w:rsid w:val="00353CA6"/>
    <w:rsid w:val="00353DAD"/>
    <w:rsid w:val="00353FC8"/>
    <w:rsid w:val="003545FA"/>
    <w:rsid w:val="00354909"/>
    <w:rsid w:val="00354DE2"/>
    <w:rsid w:val="0035553A"/>
    <w:rsid w:val="00355729"/>
    <w:rsid w:val="00355DAD"/>
    <w:rsid w:val="0035608F"/>
    <w:rsid w:val="0035650E"/>
    <w:rsid w:val="003567E1"/>
    <w:rsid w:val="00356C58"/>
    <w:rsid w:val="0035728A"/>
    <w:rsid w:val="00357417"/>
    <w:rsid w:val="003574EE"/>
    <w:rsid w:val="0035761C"/>
    <w:rsid w:val="0035779B"/>
    <w:rsid w:val="003578D8"/>
    <w:rsid w:val="00357E1E"/>
    <w:rsid w:val="0036054F"/>
    <w:rsid w:val="003606CE"/>
    <w:rsid w:val="00360C22"/>
    <w:rsid w:val="00360F6E"/>
    <w:rsid w:val="00360F9B"/>
    <w:rsid w:val="0036207D"/>
    <w:rsid w:val="003633B9"/>
    <w:rsid w:val="00363FDE"/>
    <w:rsid w:val="00364573"/>
    <w:rsid w:val="00364641"/>
    <w:rsid w:val="003647CB"/>
    <w:rsid w:val="00364CBD"/>
    <w:rsid w:val="00364FDA"/>
    <w:rsid w:val="0036594D"/>
    <w:rsid w:val="00365969"/>
    <w:rsid w:val="00365B5B"/>
    <w:rsid w:val="00365F85"/>
    <w:rsid w:val="0036634E"/>
    <w:rsid w:val="00366421"/>
    <w:rsid w:val="00366983"/>
    <w:rsid w:val="00366E43"/>
    <w:rsid w:val="003677B1"/>
    <w:rsid w:val="003679E1"/>
    <w:rsid w:val="00367BDE"/>
    <w:rsid w:val="00367D67"/>
    <w:rsid w:val="00367E75"/>
    <w:rsid w:val="00367F3C"/>
    <w:rsid w:val="003702AA"/>
    <w:rsid w:val="003705DC"/>
    <w:rsid w:val="00370D48"/>
    <w:rsid w:val="00371213"/>
    <w:rsid w:val="0037121C"/>
    <w:rsid w:val="003718AD"/>
    <w:rsid w:val="00371CD7"/>
    <w:rsid w:val="00371FB4"/>
    <w:rsid w:val="00372062"/>
    <w:rsid w:val="00372138"/>
    <w:rsid w:val="003724CE"/>
    <w:rsid w:val="003725F0"/>
    <w:rsid w:val="00372B66"/>
    <w:rsid w:val="00372C23"/>
    <w:rsid w:val="00372D2F"/>
    <w:rsid w:val="00372F51"/>
    <w:rsid w:val="00373082"/>
    <w:rsid w:val="00373359"/>
    <w:rsid w:val="003736BC"/>
    <w:rsid w:val="00373BD6"/>
    <w:rsid w:val="00373D45"/>
    <w:rsid w:val="00373FCD"/>
    <w:rsid w:val="0037486B"/>
    <w:rsid w:val="00374AE5"/>
    <w:rsid w:val="00374DD0"/>
    <w:rsid w:val="00375C02"/>
    <w:rsid w:val="00376185"/>
    <w:rsid w:val="0037623B"/>
    <w:rsid w:val="00376A7B"/>
    <w:rsid w:val="00376C08"/>
    <w:rsid w:val="00377744"/>
    <w:rsid w:val="003777EF"/>
    <w:rsid w:val="003779F3"/>
    <w:rsid w:val="00377C6C"/>
    <w:rsid w:val="00377F64"/>
    <w:rsid w:val="003802EB"/>
    <w:rsid w:val="003804A6"/>
    <w:rsid w:val="00380938"/>
    <w:rsid w:val="0038167E"/>
    <w:rsid w:val="00381755"/>
    <w:rsid w:val="003817AD"/>
    <w:rsid w:val="00381A0E"/>
    <w:rsid w:val="0038211E"/>
    <w:rsid w:val="00382A67"/>
    <w:rsid w:val="00382F3B"/>
    <w:rsid w:val="00383016"/>
    <w:rsid w:val="0038355F"/>
    <w:rsid w:val="003835C7"/>
    <w:rsid w:val="00383DDD"/>
    <w:rsid w:val="003841D8"/>
    <w:rsid w:val="00384362"/>
    <w:rsid w:val="00384783"/>
    <w:rsid w:val="00384AA4"/>
    <w:rsid w:val="00384F3F"/>
    <w:rsid w:val="0038536A"/>
    <w:rsid w:val="0038553D"/>
    <w:rsid w:val="003857A1"/>
    <w:rsid w:val="003858BC"/>
    <w:rsid w:val="00385C99"/>
    <w:rsid w:val="00385DB8"/>
    <w:rsid w:val="00385E5F"/>
    <w:rsid w:val="00386338"/>
    <w:rsid w:val="00386775"/>
    <w:rsid w:val="00386992"/>
    <w:rsid w:val="00386AF1"/>
    <w:rsid w:val="00387843"/>
    <w:rsid w:val="00387B35"/>
    <w:rsid w:val="00387BD3"/>
    <w:rsid w:val="003901A4"/>
    <w:rsid w:val="003906CA"/>
    <w:rsid w:val="003906F5"/>
    <w:rsid w:val="00390703"/>
    <w:rsid w:val="00390F54"/>
    <w:rsid w:val="0039118E"/>
    <w:rsid w:val="003912FD"/>
    <w:rsid w:val="003916AA"/>
    <w:rsid w:val="003919CF"/>
    <w:rsid w:val="003919E9"/>
    <w:rsid w:val="00391C7D"/>
    <w:rsid w:val="00391EA5"/>
    <w:rsid w:val="003920E4"/>
    <w:rsid w:val="003920E8"/>
    <w:rsid w:val="00392312"/>
    <w:rsid w:val="003924C1"/>
    <w:rsid w:val="00392703"/>
    <w:rsid w:val="00392969"/>
    <w:rsid w:val="00392AA4"/>
    <w:rsid w:val="0039346C"/>
    <w:rsid w:val="00394AED"/>
    <w:rsid w:val="00394B39"/>
    <w:rsid w:val="00395060"/>
    <w:rsid w:val="003954E0"/>
    <w:rsid w:val="003955F4"/>
    <w:rsid w:val="00395B16"/>
    <w:rsid w:val="003961DF"/>
    <w:rsid w:val="00397962"/>
    <w:rsid w:val="00397B91"/>
    <w:rsid w:val="00397E3C"/>
    <w:rsid w:val="00397FFC"/>
    <w:rsid w:val="003A01AA"/>
    <w:rsid w:val="003A026D"/>
    <w:rsid w:val="003A044E"/>
    <w:rsid w:val="003A06F2"/>
    <w:rsid w:val="003A0B89"/>
    <w:rsid w:val="003A0B8E"/>
    <w:rsid w:val="003A0DA6"/>
    <w:rsid w:val="003A0FF4"/>
    <w:rsid w:val="003A14E2"/>
    <w:rsid w:val="003A175D"/>
    <w:rsid w:val="003A1811"/>
    <w:rsid w:val="003A1895"/>
    <w:rsid w:val="003A1AA2"/>
    <w:rsid w:val="003A1B97"/>
    <w:rsid w:val="003A1D44"/>
    <w:rsid w:val="003A1DFE"/>
    <w:rsid w:val="003A1FE7"/>
    <w:rsid w:val="003A214A"/>
    <w:rsid w:val="003A289A"/>
    <w:rsid w:val="003A30B1"/>
    <w:rsid w:val="003A31A4"/>
    <w:rsid w:val="003A4017"/>
    <w:rsid w:val="003A476F"/>
    <w:rsid w:val="003A4826"/>
    <w:rsid w:val="003A5494"/>
    <w:rsid w:val="003A5B17"/>
    <w:rsid w:val="003A5F79"/>
    <w:rsid w:val="003A67FC"/>
    <w:rsid w:val="003A6C1E"/>
    <w:rsid w:val="003A6EC6"/>
    <w:rsid w:val="003A7295"/>
    <w:rsid w:val="003A73A4"/>
    <w:rsid w:val="003A7EC3"/>
    <w:rsid w:val="003A7F05"/>
    <w:rsid w:val="003A7F54"/>
    <w:rsid w:val="003A7F5E"/>
    <w:rsid w:val="003B0362"/>
    <w:rsid w:val="003B05C3"/>
    <w:rsid w:val="003B05E8"/>
    <w:rsid w:val="003B06CF"/>
    <w:rsid w:val="003B09D4"/>
    <w:rsid w:val="003B0E7C"/>
    <w:rsid w:val="003B1033"/>
    <w:rsid w:val="003B117F"/>
    <w:rsid w:val="003B1332"/>
    <w:rsid w:val="003B13D2"/>
    <w:rsid w:val="003B158F"/>
    <w:rsid w:val="003B1770"/>
    <w:rsid w:val="003B289D"/>
    <w:rsid w:val="003B2A93"/>
    <w:rsid w:val="003B2F82"/>
    <w:rsid w:val="003B308A"/>
    <w:rsid w:val="003B3203"/>
    <w:rsid w:val="003B3476"/>
    <w:rsid w:val="003B35F5"/>
    <w:rsid w:val="003B37C0"/>
    <w:rsid w:val="003B3A6A"/>
    <w:rsid w:val="003B3E32"/>
    <w:rsid w:val="003B44B0"/>
    <w:rsid w:val="003B463D"/>
    <w:rsid w:val="003B498F"/>
    <w:rsid w:val="003B4A0F"/>
    <w:rsid w:val="003B4A98"/>
    <w:rsid w:val="003B5014"/>
    <w:rsid w:val="003B506D"/>
    <w:rsid w:val="003B518E"/>
    <w:rsid w:val="003B52A7"/>
    <w:rsid w:val="003B5497"/>
    <w:rsid w:val="003B5742"/>
    <w:rsid w:val="003B5BC9"/>
    <w:rsid w:val="003B63FC"/>
    <w:rsid w:val="003B6510"/>
    <w:rsid w:val="003B6866"/>
    <w:rsid w:val="003B6A90"/>
    <w:rsid w:val="003B6D3F"/>
    <w:rsid w:val="003C0BD5"/>
    <w:rsid w:val="003C0C5F"/>
    <w:rsid w:val="003C19FB"/>
    <w:rsid w:val="003C1A24"/>
    <w:rsid w:val="003C1C2C"/>
    <w:rsid w:val="003C1E44"/>
    <w:rsid w:val="003C1FEC"/>
    <w:rsid w:val="003C2003"/>
    <w:rsid w:val="003C20D6"/>
    <w:rsid w:val="003C2128"/>
    <w:rsid w:val="003C21A1"/>
    <w:rsid w:val="003C26A9"/>
    <w:rsid w:val="003C26AD"/>
    <w:rsid w:val="003C2907"/>
    <w:rsid w:val="003C2E96"/>
    <w:rsid w:val="003C339F"/>
    <w:rsid w:val="003C3746"/>
    <w:rsid w:val="003C3B69"/>
    <w:rsid w:val="003C3E82"/>
    <w:rsid w:val="003C3FBA"/>
    <w:rsid w:val="003C423E"/>
    <w:rsid w:val="003C435C"/>
    <w:rsid w:val="003C4892"/>
    <w:rsid w:val="003C4D91"/>
    <w:rsid w:val="003C50CF"/>
    <w:rsid w:val="003C5CF7"/>
    <w:rsid w:val="003C5F5D"/>
    <w:rsid w:val="003C6B42"/>
    <w:rsid w:val="003C6BF9"/>
    <w:rsid w:val="003C707D"/>
    <w:rsid w:val="003C7AC1"/>
    <w:rsid w:val="003C7F18"/>
    <w:rsid w:val="003D0055"/>
    <w:rsid w:val="003D02B5"/>
    <w:rsid w:val="003D040A"/>
    <w:rsid w:val="003D09DA"/>
    <w:rsid w:val="003D0ABD"/>
    <w:rsid w:val="003D0BB6"/>
    <w:rsid w:val="003D1182"/>
    <w:rsid w:val="003D15A1"/>
    <w:rsid w:val="003D1864"/>
    <w:rsid w:val="003D1AC7"/>
    <w:rsid w:val="003D20EA"/>
    <w:rsid w:val="003D24DD"/>
    <w:rsid w:val="003D2AD3"/>
    <w:rsid w:val="003D2BA7"/>
    <w:rsid w:val="003D31C3"/>
    <w:rsid w:val="003D32F4"/>
    <w:rsid w:val="003D35D8"/>
    <w:rsid w:val="003D3678"/>
    <w:rsid w:val="003D36DD"/>
    <w:rsid w:val="003D3DEE"/>
    <w:rsid w:val="003D4F5A"/>
    <w:rsid w:val="003D5045"/>
    <w:rsid w:val="003D5191"/>
    <w:rsid w:val="003D5832"/>
    <w:rsid w:val="003D5987"/>
    <w:rsid w:val="003D628F"/>
    <w:rsid w:val="003D62B8"/>
    <w:rsid w:val="003D7523"/>
    <w:rsid w:val="003D781E"/>
    <w:rsid w:val="003D7948"/>
    <w:rsid w:val="003E058F"/>
    <w:rsid w:val="003E09BC"/>
    <w:rsid w:val="003E1306"/>
    <w:rsid w:val="003E1474"/>
    <w:rsid w:val="003E18E6"/>
    <w:rsid w:val="003E206B"/>
    <w:rsid w:val="003E26FB"/>
    <w:rsid w:val="003E2781"/>
    <w:rsid w:val="003E2C14"/>
    <w:rsid w:val="003E3012"/>
    <w:rsid w:val="003E304E"/>
    <w:rsid w:val="003E31A9"/>
    <w:rsid w:val="003E38CA"/>
    <w:rsid w:val="003E4267"/>
    <w:rsid w:val="003E4621"/>
    <w:rsid w:val="003E4B35"/>
    <w:rsid w:val="003E4BB0"/>
    <w:rsid w:val="003E4EB9"/>
    <w:rsid w:val="003E57B0"/>
    <w:rsid w:val="003E59EA"/>
    <w:rsid w:val="003E5A8B"/>
    <w:rsid w:val="003E6180"/>
    <w:rsid w:val="003E62F0"/>
    <w:rsid w:val="003E68F4"/>
    <w:rsid w:val="003E6B87"/>
    <w:rsid w:val="003E6DF6"/>
    <w:rsid w:val="003E6F56"/>
    <w:rsid w:val="003E72BA"/>
    <w:rsid w:val="003E7409"/>
    <w:rsid w:val="003E74A3"/>
    <w:rsid w:val="003E75B4"/>
    <w:rsid w:val="003E7798"/>
    <w:rsid w:val="003E7B27"/>
    <w:rsid w:val="003E7CBE"/>
    <w:rsid w:val="003F04D4"/>
    <w:rsid w:val="003F0779"/>
    <w:rsid w:val="003F07C3"/>
    <w:rsid w:val="003F0B2C"/>
    <w:rsid w:val="003F0CD3"/>
    <w:rsid w:val="003F0D89"/>
    <w:rsid w:val="003F115C"/>
    <w:rsid w:val="003F1231"/>
    <w:rsid w:val="003F13A1"/>
    <w:rsid w:val="003F17C6"/>
    <w:rsid w:val="003F1842"/>
    <w:rsid w:val="003F1D41"/>
    <w:rsid w:val="003F24D1"/>
    <w:rsid w:val="003F272E"/>
    <w:rsid w:val="003F2BD4"/>
    <w:rsid w:val="003F2D9F"/>
    <w:rsid w:val="003F2EAD"/>
    <w:rsid w:val="003F33E8"/>
    <w:rsid w:val="003F3469"/>
    <w:rsid w:val="003F3EE9"/>
    <w:rsid w:val="003F4141"/>
    <w:rsid w:val="003F5252"/>
    <w:rsid w:val="003F57F6"/>
    <w:rsid w:val="003F582B"/>
    <w:rsid w:val="003F5A05"/>
    <w:rsid w:val="003F5B10"/>
    <w:rsid w:val="003F5C4D"/>
    <w:rsid w:val="003F6661"/>
    <w:rsid w:val="003F6F17"/>
    <w:rsid w:val="003F73C2"/>
    <w:rsid w:val="003F7407"/>
    <w:rsid w:val="003F74A2"/>
    <w:rsid w:val="003F76C5"/>
    <w:rsid w:val="003F7743"/>
    <w:rsid w:val="003F78FA"/>
    <w:rsid w:val="003F7941"/>
    <w:rsid w:val="0040015C"/>
    <w:rsid w:val="004003A5"/>
    <w:rsid w:val="00400E59"/>
    <w:rsid w:val="00401165"/>
    <w:rsid w:val="004017E0"/>
    <w:rsid w:val="00401F0A"/>
    <w:rsid w:val="004025B7"/>
    <w:rsid w:val="00402B54"/>
    <w:rsid w:val="00402BF9"/>
    <w:rsid w:val="00402F01"/>
    <w:rsid w:val="00403014"/>
    <w:rsid w:val="00403888"/>
    <w:rsid w:val="00403936"/>
    <w:rsid w:val="00403A02"/>
    <w:rsid w:val="00403E16"/>
    <w:rsid w:val="004040E9"/>
    <w:rsid w:val="00404207"/>
    <w:rsid w:val="00404462"/>
    <w:rsid w:val="00404579"/>
    <w:rsid w:val="00404906"/>
    <w:rsid w:val="00404AB9"/>
    <w:rsid w:val="00404D1E"/>
    <w:rsid w:val="004052B4"/>
    <w:rsid w:val="004055CC"/>
    <w:rsid w:val="00405E86"/>
    <w:rsid w:val="00405FDD"/>
    <w:rsid w:val="00406665"/>
    <w:rsid w:val="00406923"/>
    <w:rsid w:val="0040696C"/>
    <w:rsid w:val="00406BA3"/>
    <w:rsid w:val="004070A6"/>
    <w:rsid w:val="0040751B"/>
    <w:rsid w:val="00407563"/>
    <w:rsid w:val="004077DD"/>
    <w:rsid w:val="0040798C"/>
    <w:rsid w:val="00407AAF"/>
    <w:rsid w:val="00407C65"/>
    <w:rsid w:val="00407F8C"/>
    <w:rsid w:val="0041027C"/>
    <w:rsid w:val="0041033A"/>
    <w:rsid w:val="00410AFC"/>
    <w:rsid w:val="00410B8D"/>
    <w:rsid w:val="00410BAD"/>
    <w:rsid w:val="00410D70"/>
    <w:rsid w:val="0041123E"/>
    <w:rsid w:val="004119B3"/>
    <w:rsid w:val="00411A4C"/>
    <w:rsid w:val="00411D7A"/>
    <w:rsid w:val="0041237F"/>
    <w:rsid w:val="004126A4"/>
    <w:rsid w:val="00412AB2"/>
    <w:rsid w:val="0041311E"/>
    <w:rsid w:val="0041317F"/>
    <w:rsid w:val="00413355"/>
    <w:rsid w:val="004133F5"/>
    <w:rsid w:val="004138AF"/>
    <w:rsid w:val="00413A2D"/>
    <w:rsid w:val="0041400F"/>
    <w:rsid w:val="00414163"/>
    <w:rsid w:val="004142E8"/>
    <w:rsid w:val="004144C2"/>
    <w:rsid w:val="00414576"/>
    <w:rsid w:val="0041458A"/>
    <w:rsid w:val="00414681"/>
    <w:rsid w:val="00414757"/>
    <w:rsid w:val="0041494A"/>
    <w:rsid w:val="00414E55"/>
    <w:rsid w:val="004150A7"/>
    <w:rsid w:val="004151A0"/>
    <w:rsid w:val="004153BC"/>
    <w:rsid w:val="004158BE"/>
    <w:rsid w:val="00415CCB"/>
    <w:rsid w:val="0041638B"/>
    <w:rsid w:val="00416C13"/>
    <w:rsid w:val="00416E51"/>
    <w:rsid w:val="004177F0"/>
    <w:rsid w:val="0041783B"/>
    <w:rsid w:val="00417907"/>
    <w:rsid w:val="00420963"/>
    <w:rsid w:val="004209A0"/>
    <w:rsid w:val="00420F1B"/>
    <w:rsid w:val="00420F57"/>
    <w:rsid w:val="004210C4"/>
    <w:rsid w:val="00421508"/>
    <w:rsid w:val="00421E1C"/>
    <w:rsid w:val="00421E9A"/>
    <w:rsid w:val="00421F27"/>
    <w:rsid w:val="004225C0"/>
    <w:rsid w:val="004225DC"/>
    <w:rsid w:val="004226F7"/>
    <w:rsid w:val="00422C89"/>
    <w:rsid w:val="0042342C"/>
    <w:rsid w:val="004234E6"/>
    <w:rsid w:val="0042352E"/>
    <w:rsid w:val="0042365B"/>
    <w:rsid w:val="00423C67"/>
    <w:rsid w:val="00423D0C"/>
    <w:rsid w:val="00424010"/>
    <w:rsid w:val="00424223"/>
    <w:rsid w:val="00424286"/>
    <w:rsid w:val="0042433C"/>
    <w:rsid w:val="0042461A"/>
    <w:rsid w:val="004249FC"/>
    <w:rsid w:val="00424AA8"/>
    <w:rsid w:val="00424D98"/>
    <w:rsid w:val="00424E18"/>
    <w:rsid w:val="004251F1"/>
    <w:rsid w:val="00425205"/>
    <w:rsid w:val="0042550C"/>
    <w:rsid w:val="0042597B"/>
    <w:rsid w:val="00425FC0"/>
    <w:rsid w:val="00426743"/>
    <w:rsid w:val="00426948"/>
    <w:rsid w:val="004269AE"/>
    <w:rsid w:val="00426D42"/>
    <w:rsid w:val="00426FFA"/>
    <w:rsid w:val="00427218"/>
    <w:rsid w:val="004273C5"/>
    <w:rsid w:val="00427704"/>
    <w:rsid w:val="0042781B"/>
    <w:rsid w:val="00427821"/>
    <w:rsid w:val="00427961"/>
    <w:rsid w:val="00427992"/>
    <w:rsid w:val="00427A30"/>
    <w:rsid w:val="00427A89"/>
    <w:rsid w:val="00427C3B"/>
    <w:rsid w:val="004302EB"/>
    <w:rsid w:val="0043064C"/>
    <w:rsid w:val="00430C4F"/>
    <w:rsid w:val="00430EB6"/>
    <w:rsid w:val="00431138"/>
    <w:rsid w:val="00431347"/>
    <w:rsid w:val="0043137D"/>
    <w:rsid w:val="00431553"/>
    <w:rsid w:val="00431600"/>
    <w:rsid w:val="00431725"/>
    <w:rsid w:val="004320AE"/>
    <w:rsid w:val="004323B0"/>
    <w:rsid w:val="00432565"/>
    <w:rsid w:val="0043258A"/>
    <w:rsid w:val="004327F5"/>
    <w:rsid w:val="00432ABD"/>
    <w:rsid w:val="00432E2F"/>
    <w:rsid w:val="0043370E"/>
    <w:rsid w:val="00433878"/>
    <w:rsid w:val="00433AF9"/>
    <w:rsid w:val="00433B14"/>
    <w:rsid w:val="00433EBA"/>
    <w:rsid w:val="00433EFA"/>
    <w:rsid w:val="00434450"/>
    <w:rsid w:val="004346E0"/>
    <w:rsid w:val="0043474F"/>
    <w:rsid w:val="00434B50"/>
    <w:rsid w:val="00435322"/>
    <w:rsid w:val="004353C3"/>
    <w:rsid w:val="004359E3"/>
    <w:rsid w:val="00435ACC"/>
    <w:rsid w:val="00435BE7"/>
    <w:rsid w:val="00435DBA"/>
    <w:rsid w:val="00435F34"/>
    <w:rsid w:val="0043626C"/>
    <w:rsid w:val="0043688D"/>
    <w:rsid w:val="00437057"/>
    <w:rsid w:val="004370EE"/>
    <w:rsid w:val="00437334"/>
    <w:rsid w:val="00437966"/>
    <w:rsid w:val="00440DF2"/>
    <w:rsid w:val="00441312"/>
    <w:rsid w:val="004414A3"/>
    <w:rsid w:val="0044159D"/>
    <w:rsid w:val="00441765"/>
    <w:rsid w:val="00441DA5"/>
    <w:rsid w:val="00441DAA"/>
    <w:rsid w:val="004429AE"/>
    <w:rsid w:val="00442B5E"/>
    <w:rsid w:val="00442CF8"/>
    <w:rsid w:val="004438A3"/>
    <w:rsid w:val="00443AC1"/>
    <w:rsid w:val="00443B55"/>
    <w:rsid w:val="00443C0F"/>
    <w:rsid w:val="00443CC2"/>
    <w:rsid w:val="00443E0B"/>
    <w:rsid w:val="00443E53"/>
    <w:rsid w:val="004445BB"/>
    <w:rsid w:val="00444A39"/>
    <w:rsid w:val="00444DA0"/>
    <w:rsid w:val="0044548F"/>
    <w:rsid w:val="0044587D"/>
    <w:rsid w:val="00446479"/>
    <w:rsid w:val="00446655"/>
    <w:rsid w:val="004466D5"/>
    <w:rsid w:val="0044684E"/>
    <w:rsid w:val="004472D8"/>
    <w:rsid w:val="00447714"/>
    <w:rsid w:val="0044785A"/>
    <w:rsid w:val="00447A80"/>
    <w:rsid w:val="00447F4E"/>
    <w:rsid w:val="00450513"/>
    <w:rsid w:val="00450EE1"/>
    <w:rsid w:val="00451682"/>
    <w:rsid w:val="00451801"/>
    <w:rsid w:val="004518C3"/>
    <w:rsid w:val="004518EF"/>
    <w:rsid w:val="00451A3C"/>
    <w:rsid w:val="00451AD8"/>
    <w:rsid w:val="00451B38"/>
    <w:rsid w:val="00451C06"/>
    <w:rsid w:val="00451CF0"/>
    <w:rsid w:val="00453023"/>
    <w:rsid w:val="0045314B"/>
    <w:rsid w:val="004536CF"/>
    <w:rsid w:val="004539C3"/>
    <w:rsid w:val="00453D12"/>
    <w:rsid w:val="004545E2"/>
    <w:rsid w:val="0045489C"/>
    <w:rsid w:val="00454A49"/>
    <w:rsid w:val="00455293"/>
    <w:rsid w:val="004556F6"/>
    <w:rsid w:val="0045591B"/>
    <w:rsid w:val="0045593C"/>
    <w:rsid w:val="00455AA2"/>
    <w:rsid w:val="004561F3"/>
    <w:rsid w:val="00456299"/>
    <w:rsid w:val="00456329"/>
    <w:rsid w:val="00456D10"/>
    <w:rsid w:val="0045708E"/>
    <w:rsid w:val="00457A2B"/>
    <w:rsid w:val="00457BB3"/>
    <w:rsid w:val="00457BDD"/>
    <w:rsid w:val="00457C30"/>
    <w:rsid w:val="00457D73"/>
    <w:rsid w:val="00457EA8"/>
    <w:rsid w:val="004602EE"/>
    <w:rsid w:val="00460677"/>
    <w:rsid w:val="0046067A"/>
    <w:rsid w:val="00460692"/>
    <w:rsid w:val="0046098B"/>
    <w:rsid w:val="00460A42"/>
    <w:rsid w:val="00460D0C"/>
    <w:rsid w:val="00460D6E"/>
    <w:rsid w:val="00461611"/>
    <w:rsid w:val="00462038"/>
    <w:rsid w:val="0046250C"/>
    <w:rsid w:val="004625F0"/>
    <w:rsid w:val="004628AE"/>
    <w:rsid w:val="004629CA"/>
    <w:rsid w:val="004634F3"/>
    <w:rsid w:val="0046357C"/>
    <w:rsid w:val="00463D00"/>
    <w:rsid w:val="00463E73"/>
    <w:rsid w:val="00463EFA"/>
    <w:rsid w:val="00464488"/>
    <w:rsid w:val="00464490"/>
    <w:rsid w:val="004644DF"/>
    <w:rsid w:val="004644EA"/>
    <w:rsid w:val="004645E7"/>
    <w:rsid w:val="00464A5F"/>
    <w:rsid w:val="00464C14"/>
    <w:rsid w:val="00464C8C"/>
    <w:rsid w:val="00464F71"/>
    <w:rsid w:val="0046534B"/>
    <w:rsid w:val="00465AD2"/>
    <w:rsid w:val="00465D3C"/>
    <w:rsid w:val="00466058"/>
    <w:rsid w:val="004664F6"/>
    <w:rsid w:val="00466587"/>
    <w:rsid w:val="00466611"/>
    <w:rsid w:val="004666C5"/>
    <w:rsid w:val="0046673E"/>
    <w:rsid w:val="004667AA"/>
    <w:rsid w:val="004668AF"/>
    <w:rsid w:val="004668C0"/>
    <w:rsid w:val="00466D61"/>
    <w:rsid w:val="00467DD6"/>
    <w:rsid w:val="00470336"/>
    <w:rsid w:val="00470949"/>
    <w:rsid w:val="00470B5D"/>
    <w:rsid w:val="00470DA7"/>
    <w:rsid w:val="00471400"/>
    <w:rsid w:val="0047151F"/>
    <w:rsid w:val="00471833"/>
    <w:rsid w:val="004719EB"/>
    <w:rsid w:val="00471A9F"/>
    <w:rsid w:val="004720F9"/>
    <w:rsid w:val="00472332"/>
    <w:rsid w:val="0047264E"/>
    <w:rsid w:val="004727FB"/>
    <w:rsid w:val="00472F5F"/>
    <w:rsid w:val="00473528"/>
    <w:rsid w:val="0047356A"/>
    <w:rsid w:val="00473BA8"/>
    <w:rsid w:val="00473FA3"/>
    <w:rsid w:val="0047449A"/>
    <w:rsid w:val="004748CE"/>
    <w:rsid w:val="0047496C"/>
    <w:rsid w:val="004749CB"/>
    <w:rsid w:val="00474A07"/>
    <w:rsid w:val="00474A65"/>
    <w:rsid w:val="00474BED"/>
    <w:rsid w:val="00475100"/>
    <w:rsid w:val="004754B0"/>
    <w:rsid w:val="004758AD"/>
    <w:rsid w:val="0047598E"/>
    <w:rsid w:val="00475A1D"/>
    <w:rsid w:val="00475C4B"/>
    <w:rsid w:val="00475EA7"/>
    <w:rsid w:val="00475F54"/>
    <w:rsid w:val="00475FB5"/>
    <w:rsid w:val="00476421"/>
    <w:rsid w:val="0047668C"/>
    <w:rsid w:val="004771B7"/>
    <w:rsid w:val="00477272"/>
    <w:rsid w:val="00477410"/>
    <w:rsid w:val="0047775A"/>
    <w:rsid w:val="0047796F"/>
    <w:rsid w:val="004802D7"/>
    <w:rsid w:val="004803CA"/>
    <w:rsid w:val="004809BF"/>
    <w:rsid w:val="00480E59"/>
    <w:rsid w:val="004813C4"/>
    <w:rsid w:val="00481407"/>
    <w:rsid w:val="00481456"/>
    <w:rsid w:val="00481873"/>
    <w:rsid w:val="00481893"/>
    <w:rsid w:val="004818F2"/>
    <w:rsid w:val="00481C94"/>
    <w:rsid w:val="004826E5"/>
    <w:rsid w:val="00482897"/>
    <w:rsid w:val="004829D2"/>
    <w:rsid w:val="00482EAF"/>
    <w:rsid w:val="00483171"/>
    <w:rsid w:val="00483583"/>
    <w:rsid w:val="004835F3"/>
    <w:rsid w:val="0048409A"/>
    <w:rsid w:val="00484937"/>
    <w:rsid w:val="004849EC"/>
    <w:rsid w:val="00484B1D"/>
    <w:rsid w:val="00484B9D"/>
    <w:rsid w:val="00484BD4"/>
    <w:rsid w:val="00485464"/>
    <w:rsid w:val="00485B5E"/>
    <w:rsid w:val="00485DFA"/>
    <w:rsid w:val="00485F0F"/>
    <w:rsid w:val="00485FE1"/>
    <w:rsid w:val="00486412"/>
    <w:rsid w:val="00486556"/>
    <w:rsid w:val="00486943"/>
    <w:rsid w:val="00486D34"/>
    <w:rsid w:val="00486F16"/>
    <w:rsid w:val="004871F9"/>
    <w:rsid w:val="00487495"/>
    <w:rsid w:val="004875BB"/>
    <w:rsid w:val="004875FA"/>
    <w:rsid w:val="004900F6"/>
    <w:rsid w:val="0049119F"/>
    <w:rsid w:val="00491526"/>
    <w:rsid w:val="004916BC"/>
    <w:rsid w:val="00491810"/>
    <w:rsid w:val="004919BE"/>
    <w:rsid w:val="004919F8"/>
    <w:rsid w:val="00491D3D"/>
    <w:rsid w:val="00491D8A"/>
    <w:rsid w:val="00491EB7"/>
    <w:rsid w:val="004922FC"/>
    <w:rsid w:val="00493541"/>
    <w:rsid w:val="0049384D"/>
    <w:rsid w:val="00494ED1"/>
    <w:rsid w:val="004954EA"/>
    <w:rsid w:val="00495B13"/>
    <w:rsid w:val="00495E16"/>
    <w:rsid w:val="00496849"/>
    <w:rsid w:val="0049684A"/>
    <w:rsid w:val="0049692B"/>
    <w:rsid w:val="00496E0E"/>
    <w:rsid w:val="0049764E"/>
    <w:rsid w:val="004979FB"/>
    <w:rsid w:val="00497E31"/>
    <w:rsid w:val="004A0434"/>
    <w:rsid w:val="004A061E"/>
    <w:rsid w:val="004A065B"/>
    <w:rsid w:val="004A07F5"/>
    <w:rsid w:val="004A0807"/>
    <w:rsid w:val="004A0ACE"/>
    <w:rsid w:val="004A0E3C"/>
    <w:rsid w:val="004A13F4"/>
    <w:rsid w:val="004A1432"/>
    <w:rsid w:val="004A1579"/>
    <w:rsid w:val="004A1E8D"/>
    <w:rsid w:val="004A1EAE"/>
    <w:rsid w:val="004A1F90"/>
    <w:rsid w:val="004A23DD"/>
    <w:rsid w:val="004A28D6"/>
    <w:rsid w:val="004A3826"/>
    <w:rsid w:val="004A3E27"/>
    <w:rsid w:val="004A433C"/>
    <w:rsid w:val="004A4F85"/>
    <w:rsid w:val="004A5D21"/>
    <w:rsid w:val="004A641D"/>
    <w:rsid w:val="004A6683"/>
    <w:rsid w:val="004A6936"/>
    <w:rsid w:val="004A7301"/>
    <w:rsid w:val="004A7681"/>
    <w:rsid w:val="004A79D3"/>
    <w:rsid w:val="004A7B08"/>
    <w:rsid w:val="004B0633"/>
    <w:rsid w:val="004B07BE"/>
    <w:rsid w:val="004B0C21"/>
    <w:rsid w:val="004B0C6D"/>
    <w:rsid w:val="004B0F76"/>
    <w:rsid w:val="004B118C"/>
    <w:rsid w:val="004B183C"/>
    <w:rsid w:val="004B1E5E"/>
    <w:rsid w:val="004B2016"/>
    <w:rsid w:val="004B201A"/>
    <w:rsid w:val="004B249C"/>
    <w:rsid w:val="004B251A"/>
    <w:rsid w:val="004B2548"/>
    <w:rsid w:val="004B2789"/>
    <w:rsid w:val="004B2CE4"/>
    <w:rsid w:val="004B2F63"/>
    <w:rsid w:val="004B3723"/>
    <w:rsid w:val="004B3737"/>
    <w:rsid w:val="004B37B8"/>
    <w:rsid w:val="004B3B72"/>
    <w:rsid w:val="004B3ED7"/>
    <w:rsid w:val="004B4705"/>
    <w:rsid w:val="004B4857"/>
    <w:rsid w:val="004B4B2F"/>
    <w:rsid w:val="004B4D22"/>
    <w:rsid w:val="004B58D0"/>
    <w:rsid w:val="004B68FD"/>
    <w:rsid w:val="004B724D"/>
    <w:rsid w:val="004B754E"/>
    <w:rsid w:val="004B7780"/>
    <w:rsid w:val="004B7F77"/>
    <w:rsid w:val="004C020E"/>
    <w:rsid w:val="004C044D"/>
    <w:rsid w:val="004C0B82"/>
    <w:rsid w:val="004C0E4B"/>
    <w:rsid w:val="004C16A8"/>
    <w:rsid w:val="004C19EA"/>
    <w:rsid w:val="004C1A98"/>
    <w:rsid w:val="004C249E"/>
    <w:rsid w:val="004C2A3B"/>
    <w:rsid w:val="004C2BFD"/>
    <w:rsid w:val="004C2D68"/>
    <w:rsid w:val="004C305D"/>
    <w:rsid w:val="004C36BF"/>
    <w:rsid w:val="004C3750"/>
    <w:rsid w:val="004C3AF0"/>
    <w:rsid w:val="004C4170"/>
    <w:rsid w:val="004C45CF"/>
    <w:rsid w:val="004C4602"/>
    <w:rsid w:val="004C4724"/>
    <w:rsid w:val="004C4730"/>
    <w:rsid w:val="004C539B"/>
    <w:rsid w:val="004C5853"/>
    <w:rsid w:val="004C599A"/>
    <w:rsid w:val="004C5ECC"/>
    <w:rsid w:val="004C603C"/>
    <w:rsid w:val="004C6611"/>
    <w:rsid w:val="004C6885"/>
    <w:rsid w:val="004C68C6"/>
    <w:rsid w:val="004C71BA"/>
    <w:rsid w:val="004C72DA"/>
    <w:rsid w:val="004C7838"/>
    <w:rsid w:val="004D0294"/>
    <w:rsid w:val="004D07AD"/>
    <w:rsid w:val="004D0A7E"/>
    <w:rsid w:val="004D0BFB"/>
    <w:rsid w:val="004D10E0"/>
    <w:rsid w:val="004D13C1"/>
    <w:rsid w:val="004D1D36"/>
    <w:rsid w:val="004D24F5"/>
    <w:rsid w:val="004D2569"/>
    <w:rsid w:val="004D2C32"/>
    <w:rsid w:val="004D2CFA"/>
    <w:rsid w:val="004D312C"/>
    <w:rsid w:val="004D340F"/>
    <w:rsid w:val="004D34C3"/>
    <w:rsid w:val="004D356B"/>
    <w:rsid w:val="004D3704"/>
    <w:rsid w:val="004D3757"/>
    <w:rsid w:val="004D401E"/>
    <w:rsid w:val="004D468F"/>
    <w:rsid w:val="004D4956"/>
    <w:rsid w:val="004D51D1"/>
    <w:rsid w:val="004D58C9"/>
    <w:rsid w:val="004D58F6"/>
    <w:rsid w:val="004D5CA7"/>
    <w:rsid w:val="004D5DE9"/>
    <w:rsid w:val="004D5FFD"/>
    <w:rsid w:val="004D60E5"/>
    <w:rsid w:val="004D625D"/>
    <w:rsid w:val="004D6EDB"/>
    <w:rsid w:val="004D6F90"/>
    <w:rsid w:val="004D704F"/>
    <w:rsid w:val="004D7079"/>
    <w:rsid w:val="004D719D"/>
    <w:rsid w:val="004D71FE"/>
    <w:rsid w:val="004D7450"/>
    <w:rsid w:val="004D757E"/>
    <w:rsid w:val="004D7D67"/>
    <w:rsid w:val="004E00C6"/>
    <w:rsid w:val="004E0864"/>
    <w:rsid w:val="004E0C82"/>
    <w:rsid w:val="004E136A"/>
    <w:rsid w:val="004E1495"/>
    <w:rsid w:val="004E1CD1"/>
    <w:rsid w:val="004E1D31"/>
    <w:rsid w:val="004E2611"/>
    <w:rsid w:val="004E2735"/>
    <w:rsid w:val="004E289A"/>
    <w:rsid w:val="004E2947"/>
    <w:rsid w:val="004E2D7F"/>
    <w:rsid w:val="004E2DB9"/>
    <w:rsid w:val="004E365E"/>
    <w:rsid w:val="004E3DEC"/>
    <w:rsid w:val="004E43C5"/>
    <w:rsid w:val="004E4510"/>
    <w:rsid w:val="004E4839"/>
    <w:rsid w:val="004E4C0B"/>
    <w:rsid w:val="004E5219"/>
    <w:rsid w:val="004E5C07"/>
    <w:rsid w:val="004E5C78"/>
    <w:rsid w:val="004E60F9"/>
    <w:rsid w:val="004E689A"/>
    <w:rsid w:val="004E6995"/>
    <w:rsid w:val="004E6A13"/>
    <w:rsid w:val="004E6B49"/>
    <w:rsid w:val="004E6E7C"/>
    <w:rsid w:val="004E732D"/>
    <w:rsid w:val="004E7372"/>
    <w:rsid w:val="004E7415"/>
    <w:rsid w:val="004E75C7"/>
    <w:rsid w:val="004E7769"/>
    <w:rsid w:val="004E7B1B"/>
    <w:rsid w:val="004E7E61"/>
    <w:rsid w:val="004E7ED4"/>
    <w:rsid w:val="004F04A0"/>
    <w:rsid w:val="004F067F"/>
    <w:rsid w:val="004F0B03"/>
    <w:rsid w:val="004F0C9D"/>
    <w:rsid w:val="004F0FDA"/>
    <w:rsid w:val="004F111B"/>
    <w:rsid w:val="004F1494"/>
    <w:rsid w:val="004F1638"/>
    <w:rsid w:val="004F1967"/>
    <w:rsid w:val="004F19D4"/>
    <w:rsid w:val="004F1D51"/>
    <w:rsid w:val="004F1FB3"/>
    <w:rsid w:val="004F26DE"/>
    <w:rsid w:val="004F2784"/>
    <w:rsid w:val="004F2876"/>
    <w:rsid w:val="004F29FA"/>
    <w:rsid w:val="004F2BDC"/>
    <w:rsid w:val="004F2C62"/>
    <w:rsid w:val="004F2D3D"/>
    <w:rsid w:val="004F383E"/>
    <w:rsid w:val="004F3B2C"/>
    <w:rsid w:val="004F498B"/>
    <w:rsid w:val="004F49BD"/>
    <w:rsid w:val="004F4AB5"/>
    <w:rsid w:val="004F4C9C"/>
    <w:rsid w:val="004F5034"/>
    <w:rsid w:val="004F50A5"/>
    <w:rsid w:val="004F522B"/>
    <w:rsid w:val="004F555B"/>
    <w:rsid w:val="004F5894"/>
    <w:rsid w:val="004F5E66"/>
    <w:rsid w:val="004F601F"/>
    <w:rsid w:val="004F6168"/>
    <w:rsid w:val="004F70EF"/>
    <w:rsid w:val="004F7165"/>
    <w:rsid w:val="004F76CB"/>
    <w:rsid w:val="004F77DF"/>
    <w:rsid w:val="004F7973"/>
    <w:rsid w:val="004F7F9D"/>
    <w:rsid w:val="005002A8"/>
    <w:rsid w:val="00500645"/>
    <w:rsid w:val="00500872"/>
    <w:rsid w:val="00500C70"/>
    <w:rsid w:val="00500DD2"/>
    <w:rsid w:val="00500DED"/>
    <w:rsid w:val="00500F30"/>
    <w:rsid w:val="00501010"/>
    <w:rsid w:val="00501122"/>
    <w:rsid w:val="005017A8"/>
    <w:rsid w:val="005019F4"/>
    <w:rsid w:val="00501ADF"/>
    <w:rsid w:val="00501D8E"/>
    <w:rsid w:val="00501DC7"/>
    <w:rsid w:val="00501F0D"/>
    <w:rsid w:val="005024A8"/>
    <w:rsid w:val="00502DA3"/>
    <w:rsid w:val="005031F5"/>
    <w:rsid w:val="00503294"/>
    <w:rsid w:val="00503583"/>
    <w:rsid w:val="00503AC3"/>
    <w:rsid w:val="0050400D"/>
    <w:rsid w:val="00504168"/>
    <w:rsid w:val="0050459D"/>
    <w:rsid w:val="00504961"/>
    <w:rsid w:val="00504A2E"/>
    <w:rsid w:val="00504CFE"/>
    <w:rsid w:val="00505066"/>
    <w:rsid w:val="005051C7"/>
    <w:rsid w:val="0050525E"/>
    <w:rsid w:val="0050532C"/>
    <w:rsid w:val="00505B8B"/>
    <w:rsid w:val="00505C28"/>
    <w:rsid w:val="00506783"/>
    <w:rsid w:val="00506C62"/>
    <w:rsid w:val="00506C79"/>
    <w:rsid w:val="00506CBF"/>
    <w:rsid w:val="0050772C"/>
    <w:rsid w:val="00507A6B"/>
    <w:rsid w:val="00507D07"/>
    <w:rsid w:val="00507F12"/>
    <w:rsid w:val="00510578"/>
    <w:rsid w:val="00510CCD"/>
    <w:rsid w:val="00510E5C"/>
    <w:rsid w:val="00510EFC"/>
    <w:rsid w:val="00511558"/>
    <w:rsid w:val="00511764"/>
    <w:rsid w:val="00511843"/>
    <w:rsid w:val="005119A6"/>
    <w:rsid w:val="00511B49"/>
    <w:rsid w:val="00511D99"/>
    <w:rsid w:val="00511F9D"/>
    <w:rsid w:val="00512057"/>
    <w:rsid w:val="00512162"/>
    <w:rsid w:val="005124D8"/>
    <w:rsid w:val="0051279D"/>
    <w:rsid w:val="005127C5"/>
    <w:rsid w:val="005128B4"/>
    <w:rsid w:val="00512CDA"/>
    <w:rsid w:val="0051308B"/>
    <w:rsid w:val="005131CE"/>
    <w:rsid w:val="005133FE"/>
    <w:rsid w:val="00513738"/>
    <w:rsid w:val="0051399C"/>
    <w:rsid w:val="00513ACD"/>
    <w:rsid w:val="00513C2A"/>
    <w:rsid w:val="00513D03"/>
    <w:rsid w:val="00513F2B"/>
    <w:rsid w:val="0051421E"/>
    <w:rsid w:val="00514323"/>
    <w:rsid w:val="0051453F"/>
    <w:rsid w:val="00514BA7"/>
    <w:rsid w:val="00514E17"/>
    <w:rsid w:val="00514F47"/>
    <w:rsid w:val="0051571D"/>
    <w:rsid w:val="00515997"/>
    <w:rsid w:val="00515A6E"/>
    <w:rsid w:val="00515B51"/>
    <w:rsid w:val="00515C89"/>
    <w:rsid w:val="00515D88"/>
    <w:rsid w:val="00516088"/>
    <w:rsid w:val="00516C10"/>
    <w:rsid w:val="00516FE4"/>
    <w:rsid w:val="0051730B"/>
    <w:rsid w:val="00517365"/>
    <w:rsid w:val="00517651"/>
    <w:rsid w:val="00517690"/>
    <w:rsid w:val="00517BC8"/>
    <w:rsid w:val="00517C4F"/>
    <w:rsid w:val="0052014F"/>
    <w:rsid w:val="00520FA1"/>
    <w:rsid w:val="00521354"/>
    <w:rsid w:val="00521445"/>
    <w:rsid w:val="00521476"/>
    <w:rsid w:val="005216C1"/>
    <w:rsid w:val="005219BD"/>
    <w:rsid w:val="00521BB3"/>
    <w:rsid w:val="00521E5E"/>
    <w:rsid w:val="005224D8"/>
    <w:rsid w:val="005226F3"/>
    <w:rsid w:val="005228B2"/>
    <w:rsid w:val="00523880"/>
    <w:rsid w:val="00523F33"/>
    <w:rsid w:val="005246D9"/>
    <w:rsid w:val="00524EB9"/>
    <w:rsid w:val="0052591B"/>
    <w:rsid w:val="0052595D"/>
    <w:rsid w:val="00525AF5"/>
    <w:rsid w:val="00525EA0"/>
    <w:rsid w:val="0052625B"/>
    <w:rsid w:val="005262AD"/>
    <w:rsid w:val="005262F4"/>
    <w:rsid w:val="00526496"/>
    <w:rsid w:val="0052654C"/>
    <w:rsid w:val="0052690D"/>
    <w:rsid w:val="005269E6"/>
    <w:rsid w:val="005272DF"/>
    <w:rsid w:val="00527500"/>
    <w:rsid w:val="0052762E"/>
    <w:rsid w:val="0052778F"/>
    <w:rsid w:val="005277E6"/>
    <w:rsid w:val="005279C1"/>
    <w:rsid w:val="00527AF1"/>
    <w:rsid w:val="00527BFE"/>
    <w:rsid w:val="005300EE"/>
    <w:rsid w:val="00530659"/>
    <w:rsid w:val="005308F8"/>
    <w:rsid w:val="00530A9F"/>
    <w:rsid w:val="00531785"/>
    <w:rsid w:val="00531C66"/>
    <w:rsid w:val="00531EEF"/>
    <w:rsid w:val="005320B3"/>
    <w:rsid w:val="0053212D"/>
    <w:rsid w:val="00532365"/>
    <w:rsid w:val="0053294D"/>
    <w:rsid w:val="005329D6"/>
    <w:rsid w:val="005330EF"/>
    <w:rsid w:val="00533E48"/>
    <w:rsid w:val="005341B7"/>
    <w:rsid w:val="00534269"/>
    <w:rsid w:val="00534520"/>
    <w:rsid w:val="00534C2B"/>
    <w:rsid w:val="00534DE1"/>
    <w:rsid w:val="005356B5"/>
    <w:rsid w:val="005358BD"/>
    <w:rsid w:val="00535E68"/>
    <w:rsid w:val="00535F0F"/>
    <w:rsid w:val="0053661F"/>
    <w:rsid w:val="0053676B"/>
    <w:rsid w:val="005367EF"/>
    <w:rsid w:val="00536940"/>
    <w:rsid w:val="00536963"/>
    <w:rsid w:val="00536A02"/>
    <w:rsid w:val="00536D1F"/>
    <w:rsid w:val="00536D72"/>
    <w:rsid w:val="00536E61"/>
    <w:rsid w:val="00537C4A"/>
    <w:rsid w:val="0054005E"/>
    <w:rsid w:val="0054018F"/>
    <w:rsid w:val="00540259"/>
    <w:rsid w:val="005403A4"/>
    <w:rsid w:val="00540748"/>
    <w:rsid w:val="00540D07"/>
    <w:rsid w:val="00540E1D"/>
    <w:rsid w:val="00541049"/>
    <w:rsid w:val="005411C8"/>
    <w:rsid w:val="00541314"/>
    <w:rsid w:val="0054155F"/>
    <w:rsid w:val="00541814"/>
    <w:rsid w:val="005418C8"/>
    <w:rsid w:val="00542099"/>
    <w:rsid w:val="00542310"/>
    <w:rsid w:val="00542AB8"/>
    <w:rsid w:val="00542C23"/>
    <w:rsid w:val="005430DE"/>
    <w:rsid w:val="00543269"/>
    <w:rsid w:val="005434A8"/>
    <w:rsid w:val="00543F5F"/>
    <w:rsid w:val="0054403B"/>
    <w:rsid w:val="00544363"/>
    <w:rsid w:val="00544399"/>
    <w:rsid w:val="00544810"/>
    <w:rsid w:val="00544E82"/>
    <w:rsid w:val="00545491"/>
    <w:rsid w:val="00545674"/>
    <w:rsid w:val="005456B7"/>
    <w:rsid w:val="00545923"/>
    <w:rsid w:val="00545ECA"/>
    <w:rsid w:val="00546286"/>
    <w:rsid w:val="0054635E"/>
    <w:rsid w:val="005465C3"/>
    <w:rsid w:val="00546894"/>
    <w:rsid w:val="00546B2F"/>
    <w:rsid w:val="00546D10"/>
    <w:rsid w:val="00546DDA"/>
    <w:rsid w:val="00547415"/>
    <w:rsid w:val="00547AEE"/>
    <w:rsid w:val="00547B93"/>
    <w:rsid w:val="0055023F"/>
    <w:rsid w:val="00550298"/>
    <w:rsid w:val="0055043D"/>
    <w:rsid w:val="0055067C"/>
    <w:rsid w:val="00550877"/>
    <w:rsid w:val="00550DB9"/>
    <w:rsid w:val="005514C1"/>
    <w:rsid w:val="00551C0D"/>
    <w:rsid w:val="00551CCA"/>
    <w:rsid w:val="005523D7"/>
    <w:rsid w:val="0055298D"/>
    <w:rsid w:val="00552FB5"/>
    <w:rsid w:val="00553B19"/>
    <w:rsid w:val="00554189"/>
    <w:rsid w:val="0055419D"/>
    <w:rsid w:val="00554351"/>
    <w:rsid w:val="00554617"/>
    <w:rsid w:val="0055481B"/>
    <w:rsid w:val="005549C9"/>
    <w:rsid w:val="00554ADD"/>
    <w:rsid w:val="00554FED"/>
    <w:rsid w:val="005550CA"/>
    <w:rsid w:val="00555336"/>
    <w:rsid w:val="00555560"/>
    <w:rsid w:val="005555F8"/>
    <w:rsid w:val="0055569C"/>
    <w:rsid w:val="0055591D"/>
    <w:rsid w:val="00555934"/>
    <w:rsid w:val="00555A9A"/>
    <w:rsid w:val="005560DD"/>
    <w:rsid w:val="0055623E"/>
    <w:rsid w:val="00556372"/>
    <w:rsid w:val="0055672D"/>
    <w:rsid w:val="005570C9"/>
    <w:rsid w:val="00557613"/>
    <w:rsid w:val="00557A17"/>
    <w:rsid w:val="005606E8"/>
    <w:rsid w:val="00560A31"/>
    <w:rsid w:val="00560BEB"/>
    <w:rsid w:val="00561108"/>
    <w:rsid w:val="00561117"/>
    <w:rsid w:val="00561125"/>
    <w:rsid w:val="005612E0"/>
    <w:rsid w:val="005617B8"/>
    <w:rsid w:val="00561A9F"/>
    <w:rsid w:val="00561B3A"/>
    <w:rsid w:val="00561DBC"/>
    <w:rsid w:val="00562141"/>
    <w:rsid w:val="00562869"/>
    <w:rsid w:val="00562A08"/>
    <w:rsid w:val="00562A78"/>
    <w:rsid w:val="00563618"/>
    <w:rsid w:val="00564155"/>
    <w:rsid w:val="005644D7"/>
    <w:rsid w:val="005646A6"/>
    <w:rsid w:val="005649C7"/>
    <w:rsid w:val="00564A20"/>
    <w:rsid w:val="00564C86"/>
    <w:rsid w:val="00564F38"/>
    <w:rsid w:val="00565489"/>
    <w:rsid w:val="0056565A"/>
    <w:rsid w:val="0056588F"/>
    <w:rsid w:val="00565994"/>
    <w:rsid w:val="00565B2C"/>
    <w:rsid w:val="00566654"/>
    <w:rsid w:val="0056668B"/>
    <w:rsid w:val="005669C5"/>
    <w:rsid w:val="00566F88"/>
    <w:rsid w:val="00566FC1"/>
    <w:rsid w:val="005672CC"/>
    <w:rsid w:val="00567908"/>
    <w:rsid w:val="00567CD7"/>
    <w:rsid w:val="00567F19"/>
    <w:rsid w:val="005702DF"/>
    <w:rsid w:val="0057049A"/>
    <w:rsid w:val="0057054D"/>
    <w:rsid w:val="00570971"/>
    <w:rsid w:val="00570BAC"/>
    <w:rsid w:val="00570D34"/>
    <w:rsid w:val="00571329"/>
    <w:rsid w:val="00571754"/>
    <w:rsid w:val="00571D3A"/>
    <w:rsid w:val="00571F9F"/>
    <w:rsid w:val="005725B0"/>
    <w:rsid w:val="0057272A"/>
    <w:rsid w:val="005733DE"/>
    <w:rsid w:val="00573401"/>
    <w:rsid w:val="00573EED"/>
    <w:rsid w:val="00574315"/>
    <w:rsid w:val="005743DE"/>
    <w:rsid w:val="00574654"/>
    <w:rsid w:val="00574F88"/>
    <w:rsid w:val="00575B31"/>
    <w:rsid w:val="0057612D"/>
    <w:rsid w:val="00576511"/>
    <w:rsid w:val="005765C3"/>
    <w:rsid w:val="0057661A"/>
    <w:rsid w:val="0057667A"/>
    <w:rsid w:val="00576940"/>
    <w:rsid w:val="00576D64"/>
    <w:rsid w:val="0057767D"/>
    <w:rsid w:val="005777AF"/>
    <w:rsid w:val="00577B4D"/>
    <w:rsid w:val="00577C79"/>
    <w:rsid w:val="00577D92"/>
    <w:rsid w:val="00577E11"/>
    <w:rsid w:val="00580729"/>
    <w:rsid w:val="00580C53"/>
    <w:rsid w:val="00580C87"/>
    <w:rsid w:val="00580CBE"/>
    <w:rsid w:val="00580E50"/>
    <w:rsid w:val="0058107B"/>
    <w:rsid w:val="005810FC"/>
    <w:rsid w:val="00581880"/>
    <w:rsid w:val="00581D43"/>
    <w:rsid w:val="00581DC3"/>
    <w:rsid w:val="00581F16"/>
    <w:rsid w:val="00581FD8"/>
    <w:rsid w:val="00582117"/>
    <w:rsid w:val="00582188"/>
    <w:rsid w:val="005821B2"/>
    <w:rsid w:val="00582496"/>
    <w:rsid w:val="0058277D"/>
    <w:rsid w:val="00582CDD"/>
    <w:rsid w:val="00582D1B"/>
    <w:rsid w:val="00582E4B"/>
    <w:rsid w:val="0058351E"/>
    <w:rsid w:val="00583696"/>
    <w:rsid w:val="00583958"/>
    <w:rsid w:val="00583F8D"/>
    <w:rsid w:val="00583FA7"/>
    <w:rsid w:val="00584356"/>
    <w:rsid w:val="00584444"/>
    <w:rsid w:val="005844CA"/>
    <w:rsid w:val="00584D35"/>
    <w:rsid w:val="00585197"/>
    <w:rsid w:val="005851C8"/>
    <w:rsid w:val="0058547F"/>
    <w:rsid w:val="005855C6"/>
    <w:rsid w:val="00585A21"/>
    <w:rsid w:val="00585E69"/>
    <w:rsid w:val="00586300"/>
    <w:rsid w:val="00586658"/>
    <w:rsid w:val="00586EC5"/>
    <w:rsid w:val="00587904"/>
    <w:rsid w:val="00587BDB"/>
    <w:rsid w:val="00587E6F"/>
    <w:rsid w:val="0059013B"/>
    <w:rsid w:val="0059027E"/>
    <w:rsid w:val="00590469"/>
    <w:rsid w:val="00590C3E"/>
    <w:rsid w:val="00590C68"/>
    <w:rsid w:val="005912EA"/>
    <w:rsid w:val="0059136C"/>
    <w:rsid w:val="005914EB"/>
    <w:rsid w:val="005916E9"/>
    <w:rsid w:val="005917B0"/>
    <w:rsid w:val="005917E1"/>
    <w:rsid w:val="005924C4"/>
    <w:rsid w:val="00592D84"/>
    <w:rsid w:val="005931CB"/>
    <w:rsid w:val="00593275"/>
    <w:rsid w:val="005934F7"/>
    <w:rsid w:val="0059389A"/>
    <w:rsid w:val="00593C00"/>
    <w:rsid w:val="00593C3A"/>
    <w:rsid w:val="00593DD1"/>
    <w:rsid w:val="00593F5B"/>
    <w:rsid w:val="00594091"/>
    <w:rsid w:val="005947D5"/>
    <w:rsid w:val="00594CD3"/>
    <w:rsid w:val="005951CF"/>
    <w:rsid w:val="00595290"/>
    <w:rsid w:val="005952EB"/>
    <w:rsid w:val="0059559D"/>
    <w:rsid w:val="005956E0"/>
    <w:rsid w:val="00595C76"/>
    <w:rsid w:val="00595E7D"/>
    <w:rsid w:val="005962D9"/>
    <w:rsid w:val="005963F8"/>
    <w:rsid w:val="00596677"/>
    <w:rsid w:val="00596AD3"/>
    <w:rsid w:val="00596DDB"/>
    <w:rsid w:val="00596F28"/>
    <w:rsid w:val="005974A9"/>
    <w:rsid w:val="00597571"/>
    <w:rsid w:val="005978CB"/>
    <w:rsid w:val="00597DFD"/>
    <w:rsid w:val="00597E30"/>
    <w:rsid w:val="005A0203"/>
    <w:rsid w:val="005A03B1"/>
    <w:rsid w:val="005A07E1"/>
    <w:rsid w:val="005A0B89"/>
    <w:rsid w:val="005A16BB"/>
    <w:rsid w:val="005A1719"/>
    <w:rsid w:val="005A1949"/>
    <w:rsid w:val="005A19BF"/>
    <w:rsid w:val="005A1A6A"/>
    <w:rsid w:val="005A1B9D"/>
    <w:rsid w:val="005A1C2C"/>
    <w:rsid w:val="005A211E"/>
    <w:rsid w:val="005A221D"/>
    <w:rsid w:val="005A22CA"/>
    <w:rsid w:val="005A2968"/>
    <w:rsid w:val="005A2BBB"/>
    <w:rsid w:val="005A2C33"/>
    <w:rsid w:val="005A2DB4"/>
    <w:rsid w:val="005A3683"/>
    <w:rsid w:val="005A46CE"/>
    <w:rsid w:val="005A4778"/>
    <w:rsid w:val="005A4B70"/>
    <w:rsid w:val="005A4F5B"/>
    <w:rsid w:val="005A53DC"/>
    <w:rsid w:val="005A561B"/>
    <w:rsid w:val="005A5B48"/>
    <w:rsid w:val="005A5D2E"/>
    <w:rsid w:val="005A5F9D"/>
    <w:rsid w:val="005A641B"/>
    <w:rsid w:val="005A6428"/>
    <w:rsid w:val="005A692F"/>
    <w:rsid w:val="005A6D30"/>
    <w:rsid w:val="005A70C3"/>
    <w:rsid w:val="005A7223"/>
    <w:rsid w:val="005A75ED"/>
    <w:rsid w:val="005A7B65"/>
    <w:rsid w:val="005A7BF2"/>
    <w:rsid w:val="005B071A"/>
    <w:rsid w:val="005B0893"/>
    <w:rsid w:val="005B0E7C"/>
    <w:rsid w:val="005B0F5F"/>
    <w:rsid w:val="005B0FBC"/>
    <w:rsid w:val="005B1382"/>
    <w:rsid w:val="005B1525"/>
    <w:rsid w:val="005B1565"/>
    <w:rsid w:val="005B1825"/>
    <w:rsid w:val="005B188F"/>
    <w:rsid w:val="005B1D13"/>
    <w:rsid w:val="005B1E1F"/>
    <w:rsid w:val="005B1FF4"/>
    <w:rsid w:val="005B2100"/>
    <w:rsid w:val="005B2183"/>
    <w:rsid w:val="005B25B7"/>
    <w:rsid w:val="005B2876"/>
    <w:rsid w:val="005B3282"/>
    <w:rsid w:val="005B336E"/>
    <w:rsid w:val="005B344F"/>
    <w:rsid w:val="005B379F"/>
    <w:rsid w:val="005B3AED"/>
    <w:rsid w:val="005B3E64"/>
    <w:rsid w:val="005B4183"/>
    <w:rsid w:val="005B425F"/>
    <w:rsid w:val="005B48DB"/>
    <w:rsid w:val="005B4989"/>
    <w:rsid w:val="005B49F2"/>
    <w:rsid w:val="005B4E68"/>
    <w:rsid w:val="005B59EA"/>
    <w:rsid w:val="005B5B32"/>
    <w:rsid w:val="005B5B7E"/>
    <w:rsid w:val="005B5C72"/>
    <w:rsid w:val="005B5D0A"/>
    <w:rsid w:val="005B5E65"/>
    <w:rsid w:val="005B5F3F"/>
    <w:rsid w:val="005B6053"/>
    <w:rsid w:val="005B728B"/>
    <w:rsid w:val="005B740C"/>
    <w:rsid w:val="005B76CE"/>
    <w:rsid w:val="005B7930"/>
    <w:rsid w:val="005B7ABA"/>
    <w:rsid w:val="005B7B30"/>
    <w:rsid w:val="005B7E52"/>
    <w:rsid w:val="005B7F0D"/>
    <w:rsid w:val="005C00E0"/>
    <w:rsid w:val="005C0AEB"/>
    <w:rsid w:val="005C0FF3"/>
    <w:rsid w:val="005C10FF"/>
    <w:rsid w:val="005C1182"/>
    <w:rsid w:val="005C125F"/>
    <w:rsid w:val="005C141D"/>
    <w:rsid w:val="005C1E16"/>
    <w:rsid w:val="005C1E5B"/>
    <w:rsid w:val="005C1F86"/>
    <w:rsid w:val="005C2024"/>
    <w:rsid w:val="005C261D"/>
    <w:rsid w:val="005C263A"/>
    <w:rsid w:val="005C2700"/>
    <w:rsid w:val="005C2777"/>
    <w:rsid w:val="005C27B5"/>
    <w:rsid w:val="005C2F96"/>
    <w:rsid w:val="005C2FF9"/>
    <w:rsid w:val="005C33F5"/>
    <w:rsid w:val="005C38F3"/>
    <w:rsid w:val="005C44FA"/>
    <w:rsid w:val="005C47C4"/>
    <w:rsid w:val="005C492E"/>
    <w:rsid w:val="005C4D80"/>
    <w:rsid w:val="005C5531"/>
    <w:rsid w:val="005C55B9"/>
    <w:rsid w:val="005C56F9"/>
    <w:rsid w:val="005C5AEA"/>
    <w:rsid w:val="005C5D97"/>
    <w:rsid w:val="005C620A"/>
    <w:rsid w:val="005C62D2"/>
    <w:rsid w:val="005C63E1"/>
    <w:rsid w:val="005C67D1"/>
    <w:rsid w:val="005C6D0E"/>
    <w:rsid w:val="005C6F2B"/>
    <w:rsid w:val="005C702C"/>
    <w:rsid w:val="005C72E7"/>
    <w:rsid w:val="005C770E"/>
    <w:rsid w:val="005C7972"/>
    <w:rsid w:val="005C79EE"/>
    <w:rsid w:val="005C7D06"/>
    <w:rsid w:val="005C7D46"/>
    <w:rsid w:val="005C7EA6"/>
    <w:rsid w:val="005D0224"/>
    <w:rsid w:val="005D02F9"/>
    <w:rsid w:val="005D0441"/>
    <w:rsid w:val="005D0573"/>
    <w:rsid w:val="005D120D"/>
    <w:rsid w:val="005D132C"/>
    <w:rsid w:val="005D13A7"/>
    <w:rsid w:val="005D1AF1"/>
    <w:rsid w:val="005D206E"/>
    <w:rsid w:val="005D259D"/>
    <w:rsid w:val="005D2A89"/>
    <w:rsid w:val="005D2B4B"/>
    <w:rsid w:val="005D2B55"/>
    <w:rsid w:val="005D2FA0"/>
    <w:rsid w:val="005D3D36"/>
    <w:rsid w:val="005D400C"/>
    <w:rsid w:val="005D439D"/>
    <w:rsid w:val="005D4B88"/>
    <w:rsid w:val="005D4EB6"/>
    <w:rsid w:val="005D4F65"/>
    <w:rsid w:val="005D53D2"/>
    <w:rsid w:val="005D542B"/>
    <w:rsid w:val="005D5A11"/>
    <w:rsid w:val="005D5AEF"/>
    <w:rsid w:val="005D5BDA"/>
    <w:rsid w:val="005D5E0B"/>
    <w:rsid w:val="005D61D3"/>
    <w:rsid w:val="005D61F2"/>
    <w:rsid w:val="005D65E0"/>
    <w:rsid w:val="005D6971"/>
    <w:rsid w:val="005D6A2F"/>
    <w:rsid w:val="005D6AC7"/>
    <w:rsid w:val="005D6AC9"/>
    <w:rsid w:val="005D6BB3"/>
    <w:rsid w:val="005D6C34"/>
    <w:rsid w:val="005D6FEA"/>
    <w:rsid w:val="005D7190"/>
    <w:rsid w:val="005D7472"/>
    <w:rsid w:val="005D7645"/>
    <w:rsid w:val="005D7916"/>
    <w:rsid w:val="005E010B"/>
    <w:rsid w:val="005E04C3"/>
    <w:rsid w:val="005E0598"/>
    <w:rsid w:val="005E0735"/>
    <w:rsid w:val="005E0848"/>
    <w:rsid w:val="005E0921"/>
    <w:rsid w:val="005E092F"/>
    <w:rsid w:val="005E09C8"/>
    <w:rsid w:val="005E134F"/>
    <w:rsid w:val="005E19E1"/>
    <w:rsid w:val="005E1A6A"/>
    <w:rsid w:val="005E1D25"/>
    <w:rsid w:val="005E1DD3"/>
    <w:rsid w:val="005E1F7D"/>
    <w:rsid w:val="005E2399"/>
    <w:rsid w:val="005E247D"/>
    <w:rsid w:val="005E250E"/>
    <w:rsid w:val="005E2D1F"/>
    <w:rsid w:val="005E2F11"/>
    <w:rsid w:val="005E2F19"/>
    <w:rsid w:val="005E3123"/>
    <w:rsid w:val="005E3130"/>
    <w:rsid w:val="005E350F"/>
    <w:rsid w:val="005E36A1"/>
    <w:rsid w:val="005E3E7E"/>
    <w:rsid w:val="005E4689"/>
    <w:rsid w:val="005E4781"/>
    <w:rsid w:val="005E4B7D"/>
    <w:rsid w:val="005E4D8A"/>
    <w:rsid w:val="005E4F9D"/>
    <w:rsid w:val="005E5085"/>
    <w:rsid w:val="005E55CE"/>
    <w:rsid w:val="005E6308"/>
    <w:rsid w:val="005E640A"/>
    <w:rsid w:val="005E651E"/>
    <w:rsid w:val="005E6E63"/>
    <w:rsid w:val="005E7019"/>
    <w:rsid w:val="005E71C7"/>
    <w:rsid w:val="005E72C1"/>
    <w:rsid w:val="005E76A7"/>
    <w:rsid w:val="005E79C9"/>
    <w:rsid w:val="005E7C5A"/>
    <w:rsid w:val="005F0513"/>
    <w:rsid w:val="005F0924"/>
    <w:rsid w:val="005F0D57"/>
    <w:rsid w:val="005F117E"/>
    <w:rsid w:val="005F13DE"/>
    <w:rsid w:val="005F1595"/>
    <w:rsid w:val="005F199E"/>
    <w:rsid w:val="005F1DAB"/>
    <w:rsid w:val="005F237D"/>
    <w:rsid w:val="005F2723"/>
    <w:rsid w:val="005F2C21"/>
    <w:rsid w:val="005F2F4A"/>
    <w:rsid w:val="005F2FFC"/>
    <w:rsid w:val="005F30DE"/>
    <w:rsid w:val="005F3321"/>
    <w:rsid w:val="005F379B"/>
    <w:rsid w:val="005F386E"/>
    <w:rsid w:val="005F3A1F"/>
    <w:rsid w:val="005F3AD8"/>
    <w:rsid w:val="005F3FAB"/>
    <w:rsid w:val="005F4131"/>
    <w:rsid w:val="005F426F"/>
    <w:rsid w:val="005F4645"/>
    <w:rsid w:val="005F4B46"/>
    <w:rsid w:val="005F4C1C"/>
    <w:rsid w:val="005F4D6F"/>
    <w:rsid w:val="005F4DAC"/>
    <w:rsid w:val="005F56FD"/>
    <w:rsid w:val="005F60F6"/>
    <w:rsid w:val="005F6315"/>
    <w:rsid w:val="005F6563"/>
    <w:rsid w:val="005F6649"/>
    <w:rsid w:val="005F6692"/>
    <w:rsid w:val="005F68A4"/>
    <w:rsid w:val="005F6A14"/>
    <w:rsid w:val="005F6E62"/>
    <w:rsid w:val="005F72EB"/>
    <w:rsid w:val="005F74E6"/>
    <w:rsid w:val="005F76C4"/>
    <w:rsid w:val="006000B9"/>
    <w:rsid w:val="0060020C"/>
    <w:rsid w:val="006005E5"/>
    <w:rsid w:val="0060075D"/>
    <w:rsid w:val="006012D0"/>
    <w:rsid w:val="0060133B"/>
    <w:rsid w:val="006014CB"/>
    <w:rsid w:val="006015DD"/>
    <w:rsid w:val="00601CFA"/>
    <w:rsid w:val="00601CFF"/>
    <w:rsid w:val="0060234E"/>
    <w:rsid w:val="00602BBA"/>
    <w:rsid w:val="00602BDB"/>
    <w:rsid w:val="0060357B"/>
    <w:rsid w:val="006035B8"/>
    <w:rsid w:val="00603C00"/>
    <w:rsid w:val="006047A3"/>
    <w:rsid w:val="0060531A"/>
    <w:rsid w:val="006067BD"/>
    <w:rsid w:val="006067C9"/>
    <w:rsid w:val="006069F8"/>
    <w:rsid w:val="00606B99"/>
    <w:rsid w:val="00606BAC"/>
    <w:rsid w:val="0060711D"/>
    <w:rsid w:val="0060768A"/>
    <w:rsid w:val="00607BB8"/>
    <w:rsid w:val="00607CC0"/>
    <w:rsid w:val="00607FB0"/>
    <w:rsid w:val="00607FCB"/>
    <w:rsid w:val="00610356"/>
    <w:rsid w:val="0061058C"/>
    <w:rsid w:val="0061060D"/>
    <w:rsid w:val="006106C5"/>
    <w:rsid w:val="00610882"/>
    <w:rsid w:val="00610B04"/>
    <w:rsid w:val="00611539"/>
    <w:rsid w:val="00611C03"/>
    <w:rsid w:val="006121FB"/>
    <w:rsid w:val="006125B9"/>
    <w:rsid w:val="006126B5"/>
    <w:rsid w:val="006134B7"/>
    <w:rsid w:val="00613768"/>
    <w:rsid w:val="0061395E"/>
    <w:rsid w:val="00613B2A"/>
    <w:rsid w:val="00614556"/>
    <w:rsid w:val="006147CA"/>
    <w:rsid w:val="0061498B"/>
    <w:rsid w:val="00614A83"/>
    <w:rsid w:val="00614C2F"/>
    <w:rsid w:val="00614FE2"/>
    <w:rsid w:val="00615088"/>
    <w:rsid w:val="00615559"/>
    <w:rsid w:val="00615812"/>
    <w:rsid w:val="0061588F"/>
    <w:rsid w:val="00615BA2"/>
    <w:rsid w:val="00616AF7"/>
    <w:rsid w:val="00616D56"/>
    <w:rsid w:val="006170C6"/>
    <w:rsid w:val="006174FD"/>
    <w:rsid w:val="0061755C"/>
    <w:rsid w:val="0061774C"/>
    <w:rsid w:val="00617962"/>
    <w:rsid w:val="00620033"/>
    <w:rsid w:val="0062018B"/>
    <w:rsid w:val="00620583"/>
    <w:rsid w:val="006205A2"/>
    <w:rsid w:val="00620EC4"/>
    <w:rsid w:val="00621216"/>
    <w:rsid w:val="00621819"/>
    <w:rsid w:val="006219DA"/>
    <w:rsid w:val="00621DB9"/>
    <w:rsid w:val="00622634"/>
    <w:rsid w:val="0062291E"/>
    <w:rsid w:val="00622A0D"/>
    <w:rsid w:val="00622FB2"/>
    <w:rsid w:val="0062357A"/>
    <w:rsid w:val="00623706"/>
    <w:rsid w:val="00623C85"/>
    <w:rsid w:val="00623E06"/>
    <w:rsid w:val="0062405F"/>
    <w:rsid w:val="00624EDE"/>
    <w:rsid w:val="00625794"/>
    <w:rsid w:val="0062590E"/>
    <w:rsid w:val="00625ACD"/>
    <w:rsid w:val="006267FF"/>
    <w:rsid w:val="00626DE8"/>
    <w:rsid w:val="006273DE"/>
    <w:rsid w:val="006278A1"/>
    <w:rsid w:val="00627AA2"/>
    <w:rsid w:val="00627DB5"/>
    <w:rsid w:val="006305A5"/>
    <w:rsid w:val="00630902"/>
    <w:rsid w:val="00630A7D"/>
    <w:rsid w:val="00630D19"/>
    <w:rsid w:val="00630DC8"/>
    <w:rsid w:val="0063106A"/>
    <w:rsid w:val="006310E6"/>
    <w:rsid w:val="0063147D"/>
    <w:rsid w:val="0063165A"/>
    <w:rsid w:val="00631B5E"/>
    <w:rsid w:val="00631C3F"/>
    <w:rsid w:val="00632101"/>
    <w:rsid w:val="00632552"/>
    <w:rsid w:val="00632F06"/>
    <w:rsid w:val="006333D5"/>
    <w:rsid w:val="00633664"/>
    <w:rsid w:val="00634427"/>
    <w:rsid w:val="00634D4B"/>
    <w:rsid w:val="00634D67"/>
    <w:rsid w:val="00634E6C"/>
    <w:rsid w:val="00635376"/>
    <w:rsid w:val="006356FA"/>
    <w:rsid w:val="006358D1"/>
    <w:rsid w:val="00635B5B"/>
    <w:rsid w:val="00635B9C"/>
    <w:rsid w:val="00635DD8"/>
    <w:rsid w:val="006361E9"/>
    <w:rsid w:val="00636BE3"/>
    <w:rsid w:val="00636C73"/>
    <w:rsid w:val="006371E9"/>
    <w:rsid w:val="006372DE"/>
    <w:rsid w:val="00637E3F"/>
    <w:rsid w:val="006400D4"/>
    <w:rsid w:val="00640190"/>
    <w:rsid w:val="006404E4"/>
    <w:rsid w:val="00640666"/>
    <w:rsid w:val="00640B16"/>
    <w:rsid w:val="00640EAC"/>
    <w:rsid w:val="00641DEF"/>
    <w:rsid w:val="00641EC8"/>
    <w:rsid w:val="0064298A"/>
    <w:rsid w:val="006429DB"/>
    <w:rsid w:val="00642D0C"/>
    <w:rsid w:val="00642D90"/>
    <w:rsid w:val="00642FE3"/>
    <w:rsid w:val="006431EC"/>
    <w:rsid w:val="00643569"/>
    <w:rsid w:val="006439D8"/>
    <w:rsid w:val="00643CBC"/>
    <w:rsid w:val="00644146"/>
    <w:rsid w:val="006441F9"/>
    <w:rsid w:val="0064420F"/>
    <w:rsid w:val="006444B7"/>
    <w:rsid w:val="00644986"/>
    <w:rsid w:val="00644CF4"/>
    <w:rsid w:val="00644ECC"/>
    <w:rsid w:val="00645018"/>
    <w:rsid w:val="00645153"/>
    <w:rsid w:val="006461AD"/>
    <w:rsid w:val="00646776"/>
    <w:rsid w:val="006468FF"/>
    <w:rsid w:val="00646D15"/>
    <w:rsid w:val="00647BD1"/>
    <w:rsid w:val="00647D02"/>
    <w:rsid w:val="00647E06"/>
    <w:rsid w:val="00647F6B"/>
    <w:rsid w:val="00650412"/>
    <w:rsid w:val="00650F51"/>
    <w:rsid w:val="0065172F"/>
    <w:rsid w:val="00651BB5"/>
    <w:rsid w:val="00651E81"/>
    <w:rsid w:val="0065210C"/>
    <w:rsid w:val="0065211C"/>
    <w:rsid w:val="0065223B"/>
    <w:rsid w:val="0065280A"/>
    <w:rsid w:val="006528C1"/>
    <w:rsid w:val="00652931"/>
    <w:rsid w:val="00652C54"/>
    <w:rsid w:val="00652ED2"/>
    <w:rsid w:val="006530AE"/>
    <w:rsid w:val="00653338"/>
    <w:rsid w:val="00653694"/>
    <w:rsid w:val="00653947"/>
    <w:rsid w:val="0065394F"/>
    <w:rsid w:val="00653AF7"/>
    <w:rsid w:val="00653B94"/>
    <w:rsid w:val="00653F2B"/>
    <w:rsid w:val="00654585"/>
    <w:rsid w:val="00654649"/>
    <w:rsid w:val="00654A70"/>
    <w:rsid w:val="0065520F"/>
    <w:rsid w:val="0065592B"/>
    <w:rsid w:val="00655A37"/>
    <w:rsid w:val="00655C6B"/>
    <w:rsid w:val="00655E5B"/>
    <w:rsid w:val="00655F59"/>
    <w:rsid w:val="0065616B"/>
    <w:rsid w:val="0065641E"/>
    <w:rsid w:val="006565E9"/>
    <w:rsid w:val="00656D2B"/>
    <w:rsid w:val="00656D5E"/>
    <w:rsid w:val="00657020"/>
    <w:rsid w:val="006570F5"/>
    <w:rsid w:val="006571CB"/>
    <w:rsid w:val="0065761D"/>
    <w:rsid w:val="00660082"/>
    <w:rsid w:val="00660484"/>
    <w:rsid w:val="006613CA"/>
    <w:rsid w:val="00661519"/>
    <w:rsid w:val="006615C3"/>
    <w:rsid w:val="0066167C"/>
    <w:rsid w:val="006617C9"/>
    <w:rsid w:val="00662080"/>
    <w:rsid w:val="00662953"/>
    <w:rsid w:val="0066347E"/>
    <w:rsid w:val="00663AD7"/>
    <w:rsid w:val="0066419A"/>
    <w:rsid w:val="00664497"/>
    <w:rsid w:val="006644D6"/>
    <w:rsid w:val="00664988"/>
    <w:rsid w:val="00664B8C"/>
    <w:rsid w:val="00664B99"/>
    <w:rsid w:val="00665AB1"/>
    <w:rsid w:val="00665AF1"/>
    <w:rsid w:val="00665B23"/>
    <w:rsid w:val="00665C94"/>
    <w:rsid w:val="0066614B"/>
    <w:rsid w:val="00666456"/>
    <w:rsid w:val="006668AA"/>
    <w:rsid w:val="00666E49"/>
    <w:rsid w:val="0066769A"/>
    <w:rsid w:val="00667B36"/>
    <w:rsid w:val="00667DED"/>
    <w:rsid w:val="00670267"/>
    <w:rsid w:val="00670591"/>
    <w:rsid w:val="00670793"/>
    <w:rsid w:val="006711FE"/>
    <w:rsid w:val="0067122E"/>
    <w:rsid w:val="00671319"/>
    <w:rsid w:val="00671963"/>
    <w:rsid w:val="006719B5"/>
    <w:rsid w:val="00671AB4"/>
    <w:rsid w:val="00672110"/>
    <w:rsid w:val="006723C2"/>
    <w:rsid w:val="00672A25"/>
    <w:rsid w:val="00672A9B"/>
    <w:rsid w:val="00672C3D"/>
    <w:rsid w:val="00673333"/>
    <w:rsid w:val="006734CF"/>
    <w:rsid w:val="00673B81"/>
    <w:rsid w:val="00673E5D"/>
    <w:rsid w:val="0067408E"/>
    <w:rsid w:val="0067431E"/>
    <w:rsid w:val="006746D7"/>
    <w:rsid w:val="006747C1"/>
    <w:rsid w:val="00674DE3"/>
    <w:rsid w:val="0067511D"/>
    <w:rsid w:val="0067606E"/>
    <w:rsid w:val="006769C2"/>
    <w:rsid w:val="00676AE4"/>
    <w:rsid w:val="00676E69"/>
    <w:rsid w:val="00677C4D"/>
    <w:rsid w:val="00677C78"/>
    <w:rsid w:val="00677F52"/>
    <w:rsid w:val="006808A4"/>
    <w:rsid w:val="0068093A"/>
    <w:rsid w:val="006812FB"/>
    <w:rsid w:val="00681C46"/>
    <w:rsid w:val="00682304"/>
    <w:rsid w:val="00682323"/>
    <w:rsid w:val="006829E2"/>
    <w:rsid w:val="00682CE4"/>
    <w:rsid w:val="00683438"/>
    <w:rsid w:val="00683758"/>
    <w:rsid w:val="00683D1A"/>
    <w:rsid w:val="00683D9F"/>
    <w:rsid w:val="00683E52"/>
    <w:rsid w:val="00683FDC"/>
    <w:rsid w:val="00684967"/>
    <w:rsid w:val="0068498D"/>
    <w:rsid w:val="00685636"/>
    <w:rsid w:val="006857D5"/>
    <w:rsid w:val="00685A3D"/>
    <w:rsid w:val="0068654A"/>
    <w:rsid w:val="00686A90"/>
    <w:rsid w:val="00686B3E"/>
    <w:rsid w:val="00687525"/>
    <w:rsid w:val="0068773D"/>
    <w:rsid w:val="00687A5B"/>
    <w:rsid w:val="00687E28"/>
    <w:rsid w:val="00690A12"/>
    <w:rsid w:val="00690D03"/>
    <w:rsid w:val="0069142D"/>
    <w:rsid w:val="006915C0"/>
    <w:rsid w:val="006916E5"/>
    <w:rsid w:val="006917A6"/>
    <w:rsid w:val="00691930"/>
    <w:rsid w:val="00691B04"/>
    <w:rsid w:val="006928FD"/>
    <w:rsid w:val="00692B19"/>
    <w:rsid w:val="00692C83"/>
    <w:rsid w:val="00692D08"/>
    <w:rsid w:val="00693578"/>
    <w:rsid w:val="00693820"/>
    <w:rsid w:val="00693F31"/>
    <w:rsid w:val="00694836"/>
    <w:rsid w:val="00694CD1"/>
    <w:rsid w:val="00694DBD"/>
    <w:rsid w:val="00694F8A"/>
    <w:rsid w:val="00695A2C"/>
    <w:rsid w:val="00695AD7"/>
    <w:rsid w:val="00695BE5"/>
    <w:rsid w:val="00695D6F"/>
    <w:rsid w:val="00695E00"/>
    <w:rsid w:val="006961A1"/>
    <w:rsid w:val="00696317"/>
    <w:rsid w:val="00696AA2"/>
    <w:rsid w:val="00697111"/>
    <w:rsid w:val="00697997"/>
    <w:rsid w:val="006979C6"/>
    <w:rsid w:val="00697A05"/>
    <w:rsid w:val="00697A16"/>
    <w:rsid w:val="006A019C"/>
    <w:rsid w:val="006A02B7"/>
    <w:rsid w:val="006A0BC7"/>
    <w:rsid w:val="006A0E1C"/>
    <w:rsid w:val="006A113A"/>
    <w:rsid w:val="006A1B17"/>
    <w:rsid w:val="006A208D"/>
    <w:rsid w:val="006A2137"/>
    <w:rsid w:val="006A276B"/>
    <w:rsid w:val="006A279D"/>
    <w:rsid w:val="006A2A7E"/>
    <w:rsid w:val="006A2B8C"/>
    <w:rsid w:val="006A370E"/>
    <w:rsid w:val="006A37AA"/>
    <w:rsid w:val="006A4089"/>
    <w:rsid w:val="006A466F"/>
    <w:rsid w:val="006A495E"/>
    <w:rsid w:val="006A4C42"/>
    <w:rsid w:val="006A5096"/>
    <w:rsid w:val="006A50C1"/>
    <w:rsid w:val="006A543A"/>
    <w:rsid w:val="006A5455"/>
    <w:rsid w:val="006A57DA"/>
    <w:rsid w:val="006A58B0"/>
    <w:rsid w:val="006A5C6F"/>
    <w:rsid w:val="006A5CAF"/>
    <w:rsid w:val="006A5F3B"/>
    <w:rsid w:val="006A605D"/>
    <w:rsid w:val="006A64E3"/>
    <w:rsid w:val="006A6BD6"/>
    <w:rsid w:val="006A6FC3"/>
    <w:rsid w:val="006A720C"/>
    <w:rsid w:val="006A77B4"/>
    <w:rsid w:val="006A7E44"/>
    <w:rsid w:val="006A7E67"/>
    <w:rsid w:val="006A7F82"/>
    <w:rsid w:val="006B0129"/>
    <w:rsid w:val="006B0804"/>
    <w:rsid w:val="006B18E1"/>
    <w:rsid w:val="006B270F"/>
    <w:rsid w:val="006B27A1"/>
    <w:rsid w:val="006B2B2F"/>
    <w:rsid w:val="006B2CB4"/>
    <w:rsid w:val="006B2D4C"/>
    <w:rsid w:val="006B30EE"/>
    <w:rsid w:val="006B38CF"/>
    <w:rsid w:val="006B4695"/>
    <w:rsid w:val="006B47DB"/>
    <w:rsid w:val="006B4C41"/>
    <w:rsid w:val="006B4DD5"/>
    <w:rsid w:val="006B529C"/>
    <w:rsid w:val="006B57FF"/>
    <w:rsid w:val="006B5C5A"/>
    <w:rsid w:val="006B607A"/>
    <w:rsid w:val="006B62AD"/>
    <w:rsid w:val="006B6392"/>
    <w:rsid w:val="006B642B"/>
    <w:rsid w:val="006B6E68"/>
    <w:rsid w:val="006B6F35"/>
    <w:rsid w:val="006B7384"/>
    <w:rsid w:val="006B743E"/>
    <w:rsid w:val="006B7726"/>
    <w:rsid w:val="006B78CD"/>
    <w:rsid w:val="006B7D3D"/>
    <w:rsid w:val="006B7ECB"/>
    <w:rsid w:val="006C08F0"/>
    <w:rsid w:val="006C0AA4"/>
    <w:rsid w:val="006C14E9"/>
    <w:rsid w:val="006C1719"/>
    <w:rsid w:val="006C1961"/>
    <w:rsid w:val="006C1FBD"/>
    <w:rsid w:val="006C2185"/>
    <w:rsid w:val="006C24F4"/>
    <w:rsid w:val="006C2582"/>
    <w:rsid w:val="006C2B3C"/>
    <w:rsid w:val="006C2F43"/>
    <w:rsid w:val="006C330F"/>
    <w:rsid w:val="006C358F"/>
    <w:rsid w:val="006C3719"/>
    <w:rsid w:val="006C38A0"/>
    <w:rsid w:val="006C38C1"/>
    <w:rsid w:val="006C3BCB"/>
    <w:rsid w:val="006C3F71"/>
    <w:rsid w:val="006C42E4"/>
    <w:rsid w:val="006C4703"/>
    <w:rsid w:val="006C4829"/>
    <w:rsid w:val="006C4D79"/>
    <w:rsid w:val="006C4E2C"/>
    <w:rsid w:val="006C5008"/>
    <w:rsid w:val="006C5322"/>
    <w:rsid w:val="006C546F"/>
    <w:rsid w:val="006C56BD"/>
    <w:rsid w:val="006C571C"/>
    <w:rsid w:val="006C5CFD"/>
    <w:rsid w:val="006C620C"/>
    <w:rsid w:val="006C6296"/>
    <w:rsid w:val="006C6780"/>
    <w:rsid w:val="006C6DF4"/>
    <w:rsid w:val="006C6FF7"/>
    <w:rsid w:val="006C715F"/>
    <w:rsid w:val="006C77B6"/>
    <w:rsid w:val="006C79EE"/>
    <w:rsid w:val="006C7BC2"/>
    <w:rsid w:val="006C7C36"/>
    <w:rsid w:val="006D0412"/>
    <w:rsid w:val="006D0580"/>
    <w:rsid w:val="006D0817"/>
    <w:rsid w:val="006D08CD"/>
    <w:rsid w:val="006D0C6A"/>
    <w:rsid w:val="006D0E54"/>
    <w:rsid w:val="006D0F06"/>
    <w:rsid w:val="006D1339"/>
    <w:rsid w:val="006D1506"/>
    <w:rsid w:val="006D1553"/>
    <w:rsid w:val="006D1A1D"/>
    <w:rsid w:val="006D1ADC"/>
    <w:rsid w:val="006D1B17"/>
    <w:rsid w:val="006D1E6E"/>
    <w:rsid w:val="006D2546"/>
    <w:rsid w:val="006D2BEB"/>
    <w:rsid w:val="006D2E8D"/>
    <w:rsid w:val="006D3348"/>
    <w:rsid w:val="006D33E7"/>
    <w:rsid w:val="006D3D4A"/>
    <w:rsid w:val="006D3DC2"/>
    <w:rsid w:val="006D421E"/>
    <w:rsid w:val="006D45D3"/>
    <w:rsid w:val="006D4627"/>
    <w:rsid w:val="006D4A6C"/>
    <w:rsid w:val="006D4BF8"/>
    <w:rsid w:val="006D5037"/>
    <w:rsid w:val="006D509E"/>
    <w:rsid w:val="006D52A5"/>
    <w:rsid w:val="006D54BF"/>
    <w:rsid w:val="006D5694"/>
    <w:rsid w:val="006D56D9"/>
    <w:rsid w:val="006D57DC"/>
    <w:rsid w:val="006D57F6"/>
    <w:rsid w:val="006D5A73"/>
    <w:rsid w:val="006D5D98"/>
    <w:rsid w:val="006D5DD5"/>
    <w:rsid w:val="006D5F9B"/>
    <w:rsid w:val="006D67CC"/>
    <w:rsid w:val="006D6B41"/>
    <w:rsid w:val="006D6C14"/>
    <w:rsid w:val="006D7795"/>
    <w:rsid w:val="006D7868"/>
    <w:rsid w:val="006D7B9C"/>
    <w:rsid w:val="006D7D89"/>
    <w:rsid w:val="006D7E38"/>
    <w:rsid w:val="006E0055"/>
    <w:rsid w:val="006E04CA"/>
    <w:rsid w:val="006E097C"/>
    <w:rsid w:val="006E09D2"/>
    <w:rsid w:val="006E09FB"/>
    <w:rsid w:val="006E0CA5"/>
    <w:rsid w:val="006E0F29"/>
    <w:rsid w:val="006E174B"/>
    <w:rsid w:val="006E1838"/>
    <w:rsid w:val="006E235B"/>
    <w:rsid w:val="006E2417"/>
    <w:rsid w:val="006E2765"/>
    <w:rsid w:val="006E2993"/>
    <w:rsid w:val="006E2DB3"/>
    <w:rsid w:val="006E2FAF"/>
    <w:rsid w:val="006E3414"/>
    <w:rsid w:val="006E342A"/>
    <w:rsid w:val="006E3477"/>
    <w:rsid w:val="006E395C"/>
    <w:rsid w:val="006E3F3F"/>
    <w:rsid w:val="006E3FD7"/>
    <w:rsid w:val="006E424E"/>
    <w:rsid w:val="006E4598"/>
    <w:rsid w:val="006E4BDC"/>
    <w:rsid w:val="006E5049"/>
    <w:rsid w:val="006E52DB"/>
    <w:rsid w:val="006E53CE"/>
    <w:rsid w:val="006E57F9"/>
    <w:rsid w:val="006E59DE"/>
    <w:rsid w:val="006E60D5"/>
    <w:rsid w:val="006E640F"/>
    <w:rsid w:val="006E6BA9"/>
    <w:rsid w:val="006E7875"/>
    <w:rsid w:val="006E7A21"/>
    <w:rsid w:val="006E7C3D"/>
    <w:rsid w:val="006E7F9D"/>
    <w:rsid w:val="006F05A4"/>
    <w:rsid w:val="006F07B0"/>
    <w:rsid w:val="006F0871"/>
    <w:rsid w:val="006F0A5F"/>
    <w:rsid w:val="006F0EF5"/>
    <w:rsid w:val="006F1146"/>
    <w:rsid w:val="006F14BF"/>
    <w:rsid w:val="006F14D8"/>
    <w:rsid w:val="006F154F"/>
    <w:rsid w:val="006F18F8"/>
    <w:rsid w:val="006F1991"/>
    <w:rsid w:val="006F1A12"/>
    <w:rsid w:val="006F1BBE"/>
    <w:rsid w:val="006F1DD1"/>
    <w:rsid w:val="006F24CE"/>
    <w:rsid w:val="006F2621"/>
    <w:rsid w:val="006F29A6"/>
    <w:rsid w:val="006F2B38"/>
    <w:rsid w:val="006F2E12"/>
    <w:rsid w:val="006F32B3"/>
    <w:rsid w:val="006F3809"/>
    <w:rsid w:val="006F3A73"/>
    <w:rsid w:val="006F49ED"/>
    <w:rsid w:val="006F4C3B"/>
    <w:rsid w:val="006F4F83"/>
    <w:rsid w:val="006F4F9C"/>
    <w:rsid w:val="006F513F"/>
    <w:rsid w:val="006F5A45"/>
    <w:rsid w:val="006F5CBA"/>
    <w:rsid w:val="006F5DD9"/>
    <w:rsid w:val="006F5FB8"/>
    <w:rsid w:val="006F5FE5"/>
    <w:rsid w:val="006F67DD"/>
    <w:rsid w:val="006F67FB"/>
    <w:rsid w:val="006F68BF"/>
    <w:rsid w:val="006F6CBC"/>
    <w:rsid w:val="006F726C"/>
    <w:rsid w:val="006F7837"/>
    <w:rsid w:val="006F7C0F"/>
    <w:rsid w:val="006F7C9E"/>
    <w:rsid w:val="006F7E8E"/>
    <w:rsid w:val="00700DFA"/>
    <w:rsid w:val="00700E14"/>
    <w:rsid w:val="00700E2B"/>
    <w:rsid w:val="00701123"/>
    <w:rsid w:val="007020F5"/>
    <w:rsid w:val="00702144"/>
    <w:rsid w:val="007021A1"/>
    <w:rsid w:val="00702284"/>
    <w:rsid w:val="00702357"/>
    <w:rsid w:val="00702792"/>
    <w:rsid w:val="00702C1E"/>
    <w:rsid w:val="00702CAC"/>
    <w:rsid w:val="00702D56"/>
    <w:rsid w:val="007032CA"/>
    <w:rsid w:val="007034FC"/>
    <w:rsid w:val="00703547"/>
    <w:rsid w:val="00703553"/>
    <w:rsid w:val="00704342"/>
    <w:rsid w:val="007047D0"/>
    <w:rsid w:val="00704A49"/>
    <w:rsid w:val="00704DD2"/>
    <w:rsid w:val="007057BF"/>
    <w:rsid w:val="00705F6A"/>
    <w:rsid w:val="00706698"/>
    <w:rsid w:val="00706DD2"/>
    <w:rsid w:val="00707287"/>
    <w:rsid w:val="0070795B"/>
    <w:rsid w:val="007100DC"/>
    <w:rsid w:val="00710558"/>
    <w:rsid w:val="0071076E"/>
    <w:rsid w:val="00711D8D"/>
    <w:rsid w:val="00712074"/>
    <w:rsid w:val="007124C4"/>
    <w:rsid w:val="00712610"/>
    <w:rsid w:val="00712856"/>
    <w:rsid w:val="00712A01"/>
    <w:rsid w:val="00712A51"/>
    <w:rsid w:val="00712B5C"/>
    <w:rsid w:val="00712FE0"/>
    <w:rsid w:val="007132B7"/>
    <w:rsid w:val="00713795"/>
    <w:rsid w:val="00713A83"/>
    <w:rsid w:val="00713D28"/>
    <w:rsid w:val="00713DBB"/>
    <w:rsid w:val="0071414B"/>
    <w:rsid w:val="00714276"/>
    <w:rsid w:val="0071449B"/>
    <w:rsid w:val="00714524"/>
    <w:rsid w:val="007145C5"/>
    <w:rsid w:val="00714C88"/>
    <w:rsid w:val="00714CAA"/>
    <w:rsid w:val="00714DA4"/>
    <w:rsid w:val="0071503A"/>
    <w:rsid w:val="00715418"/>
    <w:rsid w:val="0071570B"/>
    <w:rsid w:val="00715A8A"/>
    <w:rsid w:val="00715AAB"/>
    <w:rsid w:val="0071623D"/>
    <w:rsid w:val="007164ED"/>
    <w:rsid w:val="00717181"/>
    <w:rsid w:val="0071730F"/>
    <w:rsid w:val="00717661"/>
    <w:rsid w:val="007176C5"/>
    <w:rsid w:val="00717A6E"/>
    <w:rsid w:val="00717C39"/>
    <w:rsid w:val="00717C47"/>
    <w:rsid w:val="00717CDA"/>
    <w:rsid w:val="00717F9B"/>
    <w:rsid w:val="007201A3"/>
    <w:rsid w:val="007201E0"/>
    <w:rsid w:val="00720791"/>
    <w:rsid w:val="00720A99"/>
    <w:rsid w:val="007214C3"/>
    <w:rsid w:val="00721594"/>
    <w:rsid w:val="00721F43"/>
    <w:rsid w:val="00721FD1"/>
    <w:rsid w:val="007227C7"/>
    <w:rsid w:val="0072295E"/>
    <w:rsid w:val="00722AAE"/>
    <w:rsid w:val="00722BB3"/>
    <w:rsid w:val="00722EAA"/>
    <w:rsid w:val="00722F82"/>
    <w:rsid w:val="007230C9"/>
    <w:rsid w:val="00723131"/>
    <w:rsid w:val="00723663"/>
    <w:rsid w:val="0072398E"/>
    <w:rsid w:val="00723A8D"/>
    <w:rsid w:val="00723CA3"/>
    <w:rsid w:val="0072417E"/>
    <w:rsid w:val="0072449E"/>
    <w:rsid w:val="00724C93"/>
    <w:rsid w:val="007251B6"/>
    <w:rsid w:val="007253AB"/>
    <w:rsid w:val="00725537"/>
    <w:rsid w:val="00725558"/>
    <w:rsid w:val="007255E8"/>
    <w:rsid w:val="007256D4"/>
    <w:rsid w:val="00725722"/>
    <w:rsid w:val="007259C5"/>
    <w:rsid w:val="00725BFD"/>
    <w:rsid w:val="00725D67"/>
    <w:rsid w:val="00725DD8"/>
    <w:rsid w:val="007263C0"/>
    <w:rsid w:val="007266A4"/>
    <w:rsid w:val="0072689C"/>
    <w:rsid w:val="007269FA"/>
    <w:rsid w:val="00726A68"/>
    <w:rsid w:val="0072712D"/>
    <w:rsid w:val="007271D8"/>
    <w:rsid w:val="00727277"/>
    <w:rsid w:val="00727BE1"/>
    <w:rsid w:val="00727CF1"/>
    <w:rsid w:val="00727E90"/>
    <w:rsid w:val="0073020D"/>
    <w:rsid w:val="00730B95"/>
    <w:rsid w:val="00730C72"/>
    <w:rsid w:val="00731116"/>
    <w:rsid w:val="007313C9"/>
    <w:rsid w:val="007313DF"/>
    <w:rsid w:val="00731549"/>
    <w:rsid w:val="00731868"/>
    <w:rsid w:val="0073191B"/>
    <w:rsid w:val="00732414"/>
    <w:rsid w:val="00732779"/>
    <w:rsid w:val="00732D6D"/>
    <w:rsid w:val="00734089"/>
    <w:rsid w:val="00734918"/>
    <w:rsid w:val="007355EE"/>
    <w:rsid w:val="0073598F"/>
    <w:rsid w:val="00735F84"/>
    <w:rsid w:val="00736C20"/>
    <w:rsid w:val="00737377"/>
    <w:rsid w:val="00737423"/>
    <w:rsid w:val="00737C23"/>
    <w:rsid w:val="007400C2"/>
    <w:rsid w:val="0074045C"/>
    <w:rsid w:val="007406E7"/>
    <w:rsid w:val="00740BE1"/>
    <w:rsid w:val="00741197"/>
    <w:rsid w:val="007419C4"/>
    <w:rsid w:val="00741DC9"/>
    <w:rsid w:val="00741DDC"/>
    <w:rsid w:val="00741F0E"/>
    <w:rsid w:val="00742D72"/>
    <w:rsid w:val="00742F63"/>
    <w:rsid w:val="007430F8"/>
    <w:rsid w:val="00743470"/>
    <w:rsid w:val="00743897"/>
    <w:rsid w:val="0074402C"/>
    <w:rsid w:val="007442B0"/>
    <w:rsid w:val="007449E5"/>
    <w:rsid w:val="00744A3B"/>
    <w:rsid w:val="00744DF2"/>
    <w:rsid w:val="00744F06"/>
    <w:rsid w:val="007452A5"/>
    <w:rsid w:val="00745384"/>
    <w:rsid w:val="00745883"/>
    <w:rsid w:val="00745C44"/>
    <w:rsid w:val="0074607B"/>
    <w:rsid w:val="0074617B"/>
    <w:rsid w:val="007466B4"/>
    <w:rsid w:val="0074671B"/>
    <w:rsid w:val="0074672E"/>
    <w:rsid w:val="00746C12"/>
    <w:rsid w:val="0074706A"/>
    <w:rsid w:val="00747F11"/>
    <w:rsid w:val="00750055"/>
    <w:rsid w:val="0075025A"/>
    <w:rsid w:val="007509EB"/>
    <w:rsid w:val="00750A46"/>
    <w:rsid w:val="00750B7B"/>
    <w:rsid w:val="0075120D"/>
    <w:rsid w:val="00751228"/>
    <w:rsid w:val="00751988"/>
    <w:rsid w:val="00751D87"/>
    <w:rsid w:val="00751EEF"/>
    <w:rsid w:val="007522ED"/>
    <w:rsid w:val="00752527"/>
    <w:rsid w:val="007526DD"/>
    <w:rsid w:val="007532E8"/>
    <w:rsid w:val="007533DC"/>
    <w:rsid w:val="0075346A"/>
    <w:rsid w:val="007539FE"/>
    <w:rsid w:val="00753C24"/>
    <w:rsid w:val="00754DC6"/>
    <w:rsid w:val="00755116"/>
    <w:rsid w:val="007551DA"/>
    <w:rsid w:val="0075543F"/>
    <w:rsid w:val="00755590"/>
    <w:rsid w:val="0075559D"/>
    <w:rsid w:val="00756327"/>
    <w:rsid w:val="00756543"/>
    <w:rsid w:val="007566DF"/>
    <w:rsid w:val="00756C8A"/>
    <w:rsid w:val="00760443"/>
    <w:rsid w:val="00760559"/>
    <w:rsid w:val="007606E6"/>
    <w:rsid w:val="00760AA1"/>
    <w:rsid w:val="00760ED5"/>
    <w:rsid w:val="00760F8A"/>
    <w:rsid w:val="00761505"/>
    <w:rsid w:val="00761693"/>
    <w:rsid w:val="007617C5"/>
    <w:rsid w:val="00761ACF"/>
    <w:rsid w:val="00761FEC"/>
    <w:rsid w:val="0076214B"/>
    <w:rsid w:val="00762D0E"/>
    <w:rsid w:val="0076366F"/>
    <w:rsid w:val="007641F9"/>
    <w:rsid w:val="0076448A"/>
    <w:rsid w:val="00764928"/>
    <w:rsid w:val="00764B1F"/>
    <w:rsid w:val="00764EB5"/>
    <w:rsid w:val="00764F1C"/>
    <w:rsid w:val="00765B32"/>
    <w:rsid w:val="00765F61"/>
    <w:rsid w:val="00766125"/>
    <w:rsid w:val="00766458"/>
    <w:rsid w:val="00766B8E"/>
    <w:rsid w:val="00766C25"/>
    <w:rsid w:val="00767289"/>
    <w:rsid w:val="00767537"/>
    <w:rsid w:val="00767933"/>
    <w:rsid w:val="00767B55"/>
    <w:rsid w:val="00767E16"/>
    <w:rsid w:val="00770172"/>
    <w:rsid w:val="00770651"/>
    <w:rsid w:val="00770BEE"/>
    <w:rsid w:val="00770E81"/>
    <w:rsid w:val="00770EAD"/>
    <w:rsid w:val="00771114"/>
    <w:rsid w:val="007713C9"/>
    <w:rsid w:val="0077145E"/>
    <w:rsid w:val="00771E90"/>
    <w:rsid w:val="00771FE2"/>
    <w:rsid w:val="0077203B"/>
    <w:rsid w:val="0077265F"/>
    <w:rsid w:val="00772731"/>
    <w:rsid w:val="00772AD0"/>
    <w:rsid w:val="00772AE6"/>
    <w:rsid w:val="0077327B"/>
    <w:rsid w:val="0077432B"/>
    <w:rsid w:val="00774ABF"/>
    <w:rsid w:val="0077500D"/>
    <w:rsid w:val="0077596E"/>
    <w:rsid w:val="007761AE"/>
    <w:rsid w:val="0077640A"/>
    <w:rsid w:val="007764AB"/>
    <w:rsid w:val="007766FC"/>
    <w:rsid w:val="007771EA"/>
    <w:rsid w:val="00777291"/>
    <w:rsid w:val="0077768D"/>
    <w:rsid w:val="007776E6"/>
    <w:rsid w:val="00777A0B"/>
    <w:rsid w:val="007800D4"/>
    <w:rsid w:val="00780245"/>
    <w:rsid w:val="007807DD"/>
    <w:rsid w:val="007811A0"/>
    <w:rsid w:val="0078199E"/>
    <w:rsid w:val="00781F55"/>
    <w:rsid w:val="00781F5B"/>
    <w:rsid w:val="00782085"/>
    <w:rsid w:val="00782340"/>
    <w:rsid w:val="00782679"/>
    <w:rsid w:val="00782B1F"/>
    <w:rsid w:val="00782B47"/>
    <w:rsid w:val="00782E06"/>
    <w:rsid w:val="007834C8"/>
    <w:rsid w:val="00783541"/>
    <w:rsid w:val="00783808"/>
    <w:rsid w:val="00783876"/>
    <w:rsid w:val="007839FE"/>
    <w:rsid w:val="007845D1"/>
    <w:rsid w:val="00784754"/>
    <w:rsid w:val="00784BD2"/>
    <w:rsid w:val="00784F20"/>
    <w:rsid w:val="00785787"/>
    <w:rsid w:val="00785927"/>
    <w:rsid w:val="00785F9C"/>
    <w:rsid w:val="007865BD"/>
    <w:rsid w:val="0078679A"/>
    <w:rsid w:val="007868BC"/>
    <w:rsid w:val="00786A3E"/>
    <w:rsid w:val="00786C71"/>
    <w:rsid w:val="00787D5E"/>
    <w:rsid w:val="00787F93"/>
    <w:rsid w:val="00787F98"/>
    <w:rsid w:val="0079026E"/>
    <w:rsid w:val="00790307"/>
    <w:rsid w:val="00790383"/>
    <w:rsid w:val="00790C45"/>
    <w:rsid w:val="00790CD9"/>
    <w:rsid w:val="00790D75"/>
    <w:rsid w:val="00791269"/>
    <w:rsid w:val="007912B4"/>
    <w:rsid w:val="007917A3"/>
    <w:rsid w:val="007918D8"/>
    <w:rsid w:val="00791D69"/>
    <w:rsid w:val="00791E04"/>
    <w:rsid w:val="007921AF"/>
    <w:rsid w:val="007931D7"/>
    <w:rsid w:val="00793492"/>
    <w:rsid w:val="00793788"/>
    <w:rsid w:val="00793C8C"/>
    <w:rsid w:val="00793D26"/>
    <w:rsid w:val="00793F26"/>
    <w:rsid w:val="007942DF"/>
    <w:rsid w:val="00794845"/>
    <w:rsid w:val="0079530F"/>
    <w:rsid w:val="00795351"/>
    <w:rsid w:val="00795698"/>
    <w:rsid w:val="0079569A"/>
    <w:rsid w:val="00795D07"/>
    <w:rsid w:val="00795EE0"/>
    <w:rsid w:val="007962CF"/>
    <w:rsid w:val="007964DC"/>
    <w:rsid w:val="00796AF6"/>
    <w:rsid w:val="00796E61"/>
    <w:rsid w:val="00797235"/>
    <w:rsid w:val="007976A1"/>
    <w:rsid w:val="00797CDF"/>
    <w:rsid w:val="00797E30"/>
    <w:rsid w:val="00797ED7"/>
    <w:rsid w:val="007A010A"/>
    <w:rsid w:val="007A02B8"/>
    <w:rsid w:val="007A02D2"/>
    <w:rsid w:val="007A0575"/>
    <w:rsid w:val="007A0677"/>
    <w:rsid w:val="007A1133"/>
    <w:rsid w:val="007A121A"/>
    <w:rsid w:val="007A167B"/>
    <w:rsid w:val="007A18D6"/>
    <w:rsid w:val="007A1C19"/>
    <w:rsid w:val="007A2060"/>
    <w:rsid w:val="007A2105"/>
    <w:rsid w:val="007A221C"/>
    <w:rsid w:val="007A2290"/>
    <w:rsid w:val="007A2A15"/>
    <w:rsid w:val="007A2D3C"/>
    <w:rsid w:val="007A2F2E"/>
    <w:rsid w:val="007A3072"/>
    <w:rsid w:val="007A30C7"/>
    <w:rsid w:val="007A3678"/>
    <w:rsid w:val="007A3DF4"/>
    <w:rsid w:val="007A3EAE"/>
    <w:rsid w:val="007A4143"/>
    <w:rsid w:val="007A4463"/>
    <w:rsid w:val="007A456A"/>
    <w:rsid w:val="007A4614"/>
    <w:rsid w:val="007A5000"/>
    <w:rsid w:val="007A5383"/>
    <w:rsid w:val="007A5B03"/>
    <w:rsid w:val="007A5CC3"/>
    <w:rsid w:val="007A5D15"/>
    <w:rsid w:val="007A5E2D"/>
    <w:rsid w:val="007A6070"/>
    <w:rsid w:val="007A6EB1"/>
    <w:rsid w:val="007A6FD8"/>
    <w:rsid w:val="007A724E"/>
    <w:rsid w:val="007A72F2"/>
    <w:rsid w:val="007A74A9"/>
    <w:rsid w:val="007A78C3"/>
    <w:rsid w:val="007A7CDB"/>
    <w:rsid w:val="007B0079"/>
    <w:rsid w:val="007B00E7"/>
    <w:rsid w:val="007B02FF"/>
    <w:rsid w:val="007B03BC"/>
    <w:rsid w:val="007B0547"/>
    <w:rsid w:val="007B088B"/>
    <w:rsid w:val="007B0A01"/>
    <w:rsid w:val="007B0FEC"/>
    <w:rsid w:val="007B10D9"/>
    <w:rsid w:val="007B10FD"/>
    <w:rsid w:val="007B1AF7"/>
    <w:rsid w:val="007B1B0C"/>
    <w:rsid w:val="007B1D7A"/>
    <w:rsid w:val="007B20DA"/>
    <w:rsid w:val="007B20F5"/>
    <w:rsid w:val="007B22FB"/>
    <w:rsid w:val="007B2447"/>
    <w:rsid w:val="007B275D"/>
    <w:rsid w:val="007B2B65"/>
    <w:rsid w:val="007B2FF8"/>
    <w:rsid w:val="007B3485"/>
    <w:rsid w:val="007B381B"/>
    <w:rsid w:val="007B3949"/>
    <w:rsid w:val="007B410F"/>
    <w:rsid w:val="007B4458"/>
    <w:rsid w:val="007B4EB5"/>
    <w:rsid w:val="007B50F5"/>
    <w:rsid w:val="007B535C"/>
    <w:rsid w:val="007B57FB"/>
    <w:rsid w:val="007B59C5"/>
    <w:rsid w:val="007B5A71"/>
    <w:rsid w:val="007B5F06"/>
    <w:rsid w:val="007B607F"/>
    <w:rsid w:val="007B6085"/>
    <w:rsid w:val="007B6393"/>
    <w:rsid w:val="007B644D"/>
    <w:rsid w:val="007B65D5"/>
    <w:rsid w:val="007B67A5"/>
    <w:rsid w:val="007B682A"/>
    <w:rsid w:val="007B6E07"/>
    <w:rsid w:val="007B6FA1"/>
    <w:rsid w:val="007B743C"/>
    <w:rsid w:val="007B7856"/>
    <w:rsid w:val="007B7A1A"/>
    <w:rsid w:val="007C0037"/>
    <w:rsid w:val="007C03D2"/>
    <w:rsid w:val="007C0601"/>
    <w:rsid w:val="007C0780"/>
    <w:rsid w:val="007C07BE"/>
    <w:rsid w:val="007C0A04"/>
    <w:rsid w:val="007C0C73"/>
    <w:rsid w:val="007C17CE"/>
    <w:rsid w:val="007C18D7"/>
    <w:rsid w:val="007C20CA"/>
    <w:rsid w:val="007C29B2"/>
    <w:rsid w:val="007C29B3"/>
    <w:rsid w:val="007C3E58"/>
    <w:rsid w:val="007C460B"/>
    <w:rsid w:val="007C4780"/>
    <w:rsid w:val="007C490E"/>
    <w:rsid w:val="007C4A6F"/>
    <w:rsid w:val="007C4EA5"/>
    <w:rsid w:val="007C5330"/>
    <w:rsid w:val="007C541F"/>
    <w:rsid w:val="007C5A00"/>
    <w:rsid w:val="007C5A7F"/>
    <w:rsid w:val="007C5E5C"/>
    <w:rsid w:val="007C5FD0"/>
    <w:rsid w:val="007C621E"/>
    <w:rsid w:val="007C63D9"/>
    <w:rsid w:val="007C66B4"/>
    <w:rsid w:val="007C6F4E"/>
    <w:rsid w:val="007C72E9"/>
    <w:rsid w:val="007C7566"/>
    <w:rsid w:val="007C76D6"/>
    <w:rsid w:val="007C77AD"/>
    <w:rsid w:val="007C7E0D"/>
    <w:rsid w:val="007D0383"/>
    <w:rsid w:val="007D0748"/>
    <w:rsid w:val="007D1351"/>
    <w:rsid w:val="007D13CD"/>
    <w:rsid w:val="007D1871"/>
    <w:rsid w:val="007D1B4A"/>
    <w:rsid w:val="007D1CFB"/>
    <w:rsid w:val="007D2304"/>
    <w:rsid w:val="007D24B8"/>
    <w:rsid w:val="007D2968"/>
    <w:rsid w:val="007D30BA"/>
    <w:rsid w:val="007D33CD"/>
    <w:rsid w:val="007D368F"/>
    <w:rsid w:val="007D371F"/>
    <w:rsid w:val="007D3AA0"/>
    <w:rsid w:val="007D40E8"/>
    <w:rsid w:val="007D4221"/>
    <w:rsid w:val="007D4635"/>
    <w:rsid w:val="007D4953"/>
    <w:rsid w:val="007D4DDE"/>
    <w:rsid w:val="007D4E0A"/>
    <w:rsid w:val="007D4FF1"/>
    <w:rsid w:val="007D563C"/>
    <w:rsid w:val="007D57BF"/>
    <w:rsid w:val="007D5822"/>
    <w:rsid w:val="007D5C6D"/>
    <w:rsid w:val="007D623D"/>
    <w:rsid w:val="007D62A6"/>
    <w:rsid w:val="007D667F"/>
    <w:rsid w:val="007D6C5B"/>
    <w:rsid w:val="007D6E8E"/>
    <w:rsid w:val="007D7276"/>
    <w:rsid w:val="007D7A2E"/>
    <w:rsid w:val="007D7B6D"/>
    <w:rsid w:val="007E08AC"/>
    <w:rsid w:val="007E0BF5"/>
    <w:rsid w:val="007E0F8D"/>
    <w:rsid w:val="007E0FE7"/>
    <w:rsid w:val="007E101D"/>
    <w:rsid w:val="007E1329"/>
    <w:rsid w:val="007E17EE"/>
    <w:rsid w:val="007E1AC8"/>
    <w:rsid w:val="007E1AD6"/>
    <w:rsid w:val="007E2577"/>
    <w:rsid w:val="007E2591"/>
    <w:rsid w:val="007E291D"/>
    <w:rsid w:val="007E2CF5"/>
    <w:rsid w:val="007E2F73"/>
    <w:rsid w:val="007E2F8F"/>
    <w:rsid w:val="007E30FF"/>
    <w:rsid w:val="007E33D9"/>
    <w:rsid w:val="007E348C"/>
    <w:rsid w:val="007E38DD"/>
    <w:rsid w:val="007E3DEB"/>
    <w:rsid w:val="007E3DFD"/>
    <w:rsid w:val="007E3FD0"/>
    <w:rsid w:val="007E4E60"/>
    <w:rsid w:val="007E53B9"/>
    <w:rsid w:val="007E5455"/>
    <w:rsid w:val="007E562E"/>
    <w:rsid w:val="007E56E6"/>
    <w:rsid w:val="007E657C"/>
    <w:rsid w:val="007E6942"/>
    <w:rsid w:val="007E6AF8"/>
    <w:rsid w:val="007E6E56"/>
    <w:rsid w:val="007E6F33"/>
    <w:rsid w:val="007E70DC"/>
    <w:rsid w:val="007E7660"/>
    <w:rsid w:val="007E7D22"/>
    <w:rsid w:val="007E7EDA"/>
    <w:rsid w:val="007F083E"/>
    <w:rsid w:val="007F0916"/>
    <w:rsid w:val="007F0B61"/>
    <w:rsid w:val="007F0BF2"/>
    <w:rsid w:val="007F0D11"/>
    <w:rsid w:val="007F0DC4"/>
    <w:rsid w:val="007F0E87"/>
    <w:rsid w:val="007F152A"/>
    <w:rsid w:val="007F19CD"/>
    <w:rsid w:val="007F1BCB"/>
    <w:rsid w:val="007F22C4"/>
    <w:rsid w:val="007F235D"/>
    <w:rsid w:val="007F24F6"/>
    <w:rsid w:val="007F2987"/>
    <w:rsid w:val="007F32FC"/>
    <w:rsid w:val="007F3838"/>
    <w:rsid w:val="007F40E5"/>
    <w:rsid w:val="007F41C8"/>
    <w:rsid w:val="007F4E42"/>
    <w:rsid w:val="007F4F53"/>
    <w:rsid w:val="007F4FA7"/>
    <w:rsid w:val="007F64A8"/>
    <w:rsid w:val="007F64F5"/>
    <w:rsid w:val="007F66C9"/>
    <w:rsid w:val="007F68AD"/>
    <w:rsid w:val="007F6C53"/>
    <w:rsid w:val="007F6D5A"/>
    <w:rsid w:val="007F6FC0"/>
    <w:rsid w:val="007F7381"/>
    <w:rsid w:val="007F73D6"/>
    <w:rsid w:val="007F7E3E"/>
    <w:rsid w:val="0080062D"/>
    <w:rsid w:val="00800F11"/>
    <w:rsid w:val="00801BB8"/>
    <w:rsid w:val="00801E5F"/>
    <w:rsid w:val="00802251"/>
    <w:rsid w:val="00802741"/>
    <w:rsid w:val="0080298B"/>
    <w:rsid w:val="00802A7A"/>
    <w:rsid w:val="00802C6B"/>
    <w:rsid w:val="00802F04"/>
    <w:rsid w:val="00803003"/>
    <w:rsid w:val="00803732"/>
    <w:rsid w:val="00803793"/>
    <w:rsid w:val="0080382E"/>
    <w:rsid w:val="0080399C"/>
    <w:rsid w:val="008039D2"/>
    <w:rsid w:val="00803A08"/>
    <w:rsid w:val="00803CD3"/>
    <w:rsid w:val="008048EF"/>
    <w:rsid w:val="00804BAC"/>
    <w:rsid w:val="00805111"/>
    <w:rsid w:val="008053F9"/>
    <w:rsid w:val="00805F09"/>
    <w:rsid w:val="00806253"/>
    <w:rsid w:val="0080629E"/>
    <w:rsid w:val="00806609"/>
    <w:rsid w:val="00806CA2"/>
    <w:rsid w:val="00807040"/>
    <w:rsid w:val="00807CBB"/>
    <w:rsid w:val="0081070B"/>
    <w:rsid w:val="008108A7"/>
    <w:rsid w:val="00810A40"/>
    <w:rsid w:val="00810F28"/>
    <w:rsid w:val="00810FF2"/>
    <w:rsid w:val="008113FB"/>
    <w:rsid w:val="00811F26"/>
    <w:rsid w:val="00812DAE"/>
    <w:rsid w:val="00812F4A"/>
    <w:rsid w:val="0081361E"/>
    <w:rsid w:val="00814219"/>
    <w:rsid w:val="008143B4"/>
    <w:rsid w:val="008144FD"/>
    <w:rsid w:val="00814E38"/>
    <w:rsid w:val="008150D1"/>
    <w:rsid w:val="00815818"/>
    <w:rsid w:val="00815D76"/>
    <w:rsid w:val="00815DF4"/>
    <w:rsid w:val="00815E2D"/>
    <w:rsid w:val="00816272"/>
    <w:rsid w:val="0081682B"/>
    <w:rsid w:val="00816C03"/>
    <w:rsid w:val="0081706C"/>
    <w:rsid w:val="008170AC"/>
    <w:rsid w:val="00817293"/>
    <w:rsid w:val="0081747A"/>
    <w:rsid w:val="00817809"/>
    <w:rsid w:val="008178F2"/>
    <w:rsid w:val="00817DDF"/>
    <w:rsid w:val="00820665"/>
    <w:rsid w:val="00820D69"/>
    <w:rsid w:val="0082104E"/>
    <w:rsid w:val="008210CF"/>
    <w:rsid w:val="008213AB"/>
    <w:rsid w:val="008217FD"/>
    <w:rsid w:val="0082183C"/>
    <w:rsid w:val="00821C8A"/>
    <w:rsid w:val="00821F3B"/>
    <w:rsid w:val="008221ED"/>
    <w:rsid w:val="0082276A"/>
    <w:rsid w:val="008228CB"/>
    <w:rsid w:val="008229F4"/>
    <w:rsid w:val="00822AF8"/>
    <w:rsid w:val="00822B8E"/>
    <w:rsid w:val="00822D12"/>
    <w:rsid w:val="00822D29"/>
    <w:rsid w:val="00822F4F"/>
    <w:rsid w:val="00823319"/>
    <w:rsid w:val="008233EA"/>
    <w:rsid w:val="00823B54"/>
    <w:rsid w:val="00823D22"/>
    <w:rsid w:val="00823E9F"/>
    <w:rsid w:val="00823FAA"/>
    <w:rsid w:val="00824036"/>
    <w:rsid w:val="00824102"/>
    <w:rsid w:val="0082441E"/>
    <w:rsid w:val="0082468B"/>
    <w:rsid w:val="008248D2"/>
    <w:rsid w:val="00824A72"/>
    <w:rsid w:val="00824AD8"/>
    <w:rsid w:val="00824ADD"/>
    <w:rsid w:val="00824DE6"/>
    <w:rsid w:val="0082526E"/>
    <w:rsid w:val="00825C8E"/>
    <w:rsid w:val="00825F3E"/>
    <w:rsid w:val="00826068"/>
    <w:rsid w:val="008261EC"/>
    <w:rsid w:val="00826345"/>
    <w:rsid w:val="008263CF"/>
    <w:rsid w:val="00826BF1"/>
    <w:rsid w:val="00826F05"/>
    <w:rsid w:val="00827627"/>
    <w:rsid w:val="00827967"/>
    <w:rsid w:val="00827EFD"/>
    <w:rsid w:val="00830123"/>
    <w:rsid w:val="008302F5"/>
    <w:rsid w:val="008303D1"/>
    <w:rsid w:val="008304D1"/>
    <w:rsid w:val="008309ED"/>
    <w:rsid w:val="00830C0C"/>
    <w:rsid w:val="008315AE"/>
    <w:rsid w:val="00831ACC"/>
    <w:rsid w:val="00831C13"/>
    <w:rsid w:val="00831E2E"/>
    <w:rsid w:val="00831E49"/>
    <w:rsid w:val="008320ED"/>
    <w:rsid w:val="00832395"/>
    <w:rsid w:val="00832C9D"/>
    <w:rsid w:val="00832D00"/>
    <w:rsid w:val="008339AC"/>
    <w:rsid w:val="00833A57"/>
    <w:rsid w:val="00833B8B"/>
    <w:rsid w:val="00833C5D"/>
    <w:rsid w:val="00834389"/>
    <w:rsid w:val="008344EA"/>
    <w:rsid w:val="008347F1"/>
    <w:rsid w:val="008348B8"/>
    <w:rsid w:val="00834F3D"/>
    <w:rsid w:val="0083508B"/>
    <w:rsid w:val="008353CA"/>
    <w:rsid w:val="00835443"/>
    <w:rsid w:val="0083556A"/>
    <w:rsid w:val="008355F3"/>
    <w:rsid w:val="00835715"/>
    <w:rsid w:val="0083579B"/>
    <w:rsid w:val="008357EB"/>
    <w:rsid w:val="0083584B"/>
    <w:rsid w:val="0083590A"/>
    <w:rsid w:val="00835F15"/>
    <w:rsid w:val="00836335"/>
    <w:rsid w:val="00836589"/>
    <w:rsid w:val="00836CF2"/>
    <w:rsid w:val="00836DAB"/>
    <w:rsid w:val="00836F3A"/>
    <w:rsid w:val="00837687"/>
    <w:rsid w:val="00837C31"/>
    <w:rsid w:val="008403E3"/>
    <w:rsid w:val="00840958"/>
    <w:rsid w:val="00840AE0"/>
    <w:rsid w:val="008413DD"/>
    <w:rsid w:val="008414CB"/>
    <w:rsid w:val="00841602"/>
    <w:rsid w:val="0084175E"/>
    <w:rsid w:val="008420A1"/>
    <w:rsid w:val="00842444"/>
    <w:rsid w:val="0084277A"/>
    <w:rsid w:val="00842F3A"/>
    <w:rsid w:val="0084313B"/>
    <w:rsid w:val="0084390C"/>
    <w:rsid w:val="00843A87"/>
    <w:rsid w:val="00843B40"/>
    <w:rsid w:val="00843D36"/>
    <w:rsid w:val="0084409D"/>
    <w:rsid w:val="00844345"/>
    <w:rsid w:val="00844346"/>
    <w:rsid w:val="008448B6"/>
    <w:rsid w:val="00844A27"/>
    <w:rsid w:val="00844B9E"/>
    <w:rsid w:val="00844F8E"/>
    <w:rsid w:val="00845178"/>
    <w:rsid w:val="008456A8"/>
    <w:rsid w:val="00845788"/>
    <w:rsid w:val="008458F8"/>
    <w:rsid w:val="0084592D"/>
    <w:rsid w:val="00846008"/>
    <w:rsid w:val="008460D1"/>
    <w:rsid w:val="008467B8"/>
    <w:rsid w:val="00846A4B"/>
    <w:rsid w:val="008472B4"/>
    <w:rsid w:val="008474B5"/>
    <w:rsid w:val="008475AD"/>
    <w:rsid w:val="0084799D"/>
    <w:rsid w:val="008479D9"/>
    <w:rsid w:val="008479FE"/>
    <w:rsid w:val="0085003B"/>
    <w:rsid w:val="0085030D"/>
    <w:rsid w:val="00850600"/>
    <w:rsid w:val="00850D51"/>
    <w:rsid w:val="00851582"/>
    <w:rsid w:val="00851CDF"/>
    <w:rsid w:val="00852225"/>
    <w:rsid w:val="00852547"/>
    <w:rsid w:val="00852ABE"/>
    <w:rsid w:val="00852FC0"/>
    <w:rsid w:val="008531BF"/>
    <w:rsid w:val="0085371B"/>
    <w:rsid w:val="00854823"/>
    <w:rsid w:val="00854DF5"/>
    <w:rsid w:val="00854FB6"/>
    <w:rsid w:val="0085557E"/>
    <w:rsid w:val="008559CA"/>
    <w:rsid w:val="00855E35"/>
    <w:rsid w:val="00856B48"/>
    <w:rsid w:val="00856B51"/>
    <w:rsid w:val="00857137"/>
    <w:rsid w:val="00857667"/>
    <w:rsid w:val="0086031D"/>
    <w:rsid w:val="00860380"/>
    <w:rsid w:val="00860457"/>
    <w:rsid w:val="0086047A"/>
    <w:rsid w:val="008604C8"/>
    <w:rsid w:val="008606CF"/>
    <w:rsid w:val="0086091A"/>
    <w:rsid w:val="00860B0C"/>
    <w:rsid w:val="00860CCC"/>
    <w:rsid w:val="00861045"/>
    <w:rsid w:val="00861080"/>
    <w:rsid w:val="00861108"/>
    <w:rsid w:val="00861548"/>
    <w:rsid w:val="00861823"/>
    <w:rsid w:val="00861A9D"/>
    <w:rsid w:val="008624E9"/>
    <w:rsid w:val="00862995"/>
    <w:rsid w:val="00863637"/>
    <w:rsid w:val="00863D67"/>
    <w:rsid w:val="00863D83"/>
    <w:rsid w:val="00863F49"/>
    <w:rsid w:val="008640BE"/>
    <w:rsid w:val="008640EF"/>
    <w:rsid w:val="00864399"/>
    <w:rsid w:val="008645C0"/>
    <w:rsid w:val="008645F8"/>
    <w:rsid w:val="0086482F"/>
    <w:rsid w:val="008653BB"/>
    <w:rsid w:val="00865406"/>
    <w:rsid w:val="0086546B"/>
    <w:rsid w:val="0086589C"/>
    <w:rsid w:val="00865A9D"/>
    <w:rsid w:val="00865FDD"/>
    <w:rsid w:val="0086614C"/>
    <w:rsid w:val="008661D0"/>
    <w:rsid w:val="0086624B"/>
    <w:rsid w:val="0086727E"/>
    <w:rsid w:val="008706F1"/>
    <w:rsid w:val="008708E0"/>
    <w:rsid w:val="00871206"/>
    <w:rsid w:val="0087179B"/>
    <w:rsid w:val="00871FDC"/>
    <w:rsid w:val="0087297C"/>
    <w:rsid w:val="00873012"/>
    <w:rsid w:val="00873274"/>
    <w:rsid w:val="00873285"/>
    <w:rsid w:val="008738FE"/>
    <w:rsid w:val="00873D39"/>
    <w:rsid w:val="00873ED1"/>
    <w:rsid w:val="00873FFE"/>
    <w:rsid w:val="008742E6"/>
    <w:rsid w:val="008745D0"/>
    <w:rsid w:val="00874A6E"/>
    <w:rsid w:val="00874C38"/>
    <w:rsid w:val="00875301"/>
    <w:rsid w:val="00875872"/>
    <w:rsid w:val="008759A0"/>
    <w:rsid w:val="00875B1B"/>
    <w:rsid w:val="00877071"/>
    <w:rsid w:val="00877235"/>
    <w:rsid w:val="00877D9B"/>
    <w:rsid w:val="00880A8F"/>
    <w:rsid w:val="00880BA8"/>
    <w:rsid w:val="008811F2"/>
    <w:rsid w:val="00881473"/>
    <w:rsid w:val="008817A6"/>
    <w:rsid w:val="00881A2B"/>
    <w:rsid w:val="0088205C"/>
    <w:rsid w:val="008825A7"/>
    <w:rsid w:val="0088260A"/>
    <w:rsid w:val="00882960"/>
    <w:rsid w:val="00882D4C"/>
    <w:rsid w:val="00882E81"/>
    <w:rsid w:val="00883013"/>
    <w:rsid w:val="0088324B"/>
    <w:rsid w:val="0088343D"/>
    <w:rsid w:val="008836E2"/>
    <w:rsid w:val="008838F6"/>
    <w:rsid w:val="00883A13"/>
    <w:rsid w:val="00883D7A"/>
    <w:rsid w:val="008840B3"/>
    <w:rsid w:val="00884161"/>
    <w:rsid w:val="00884780"/>
    <w:rsid w:val="00884808"/>
    <w:rsid w:val="00884D7A"/>
    <w:rsid w:val="00885633"/>
    <w:rsid w:val="0088586B"/>
    <w:rsid w:val="00885937"/>
    <w:rsid w:val="00885AB1"/>
    <w:rsid w:val="00885B61"/>
    <w:rsid w:val="0088601F"/>
    <w:rsid w:val="00886364"/>
    <w:rsid w:val="008864BC"/>
    <w:rsid w:val="008864D9"/>
    <w:rsid w:val="00886520"/>
    <w:rsid w:val="00886797"/>
    <w:rsid w:val="008867EA"/>
    <w:rsid w:val="00886961"/>
    <w:rsid w:val="008869F8"/>
    <w:rsid w:val="00886AB3"/>
    <w:rsid w:val="00886D59"/>
    <w:rsid w:val="00886EE2"/>
    <w:rsid w:val="00887298"/>
    <w:rsid w:val="008876EF"/>
    <w:rsid w:val="00887719"/>
    <w:rsid w:val="008877EC"/>
    <w:rsid w:val="00887903"/>
    <w:rsid w:val="00887B0F"/>
    <w:rsid w:val="00887B17"/>
    <w:rsid w:val="00887D8D"/>
    <w:rsid w:val="0089152E"/>
    <w:rsid w:val="00891763"/>
    <w:rsid w:val="008919E5"/>
    <w:rsid w:val="00891CA4"/>
    <w:rsid w:val="00891FC4"/>
    <w:rsid w:val="0089261B"/>
    <w:rsid w:val="00892738"/>
    <w:rsid w:val="00892F97"/>
    <w:rsid w:val="00893577"/>
    <w:rsid w:val="00893654"/>
    <w:rsid w:val="00893A9B"/>
    <w:rsid w:val="00893B40"/>
    <w:rsid w:val="00893D8F"/>
    <w:rsid w:val="00893DB3"/>
    <w:rsid w:val="008940FF"/>
    <w:rsid w:val="0089418F"/>
    <w:rsid w:val="00894370"/>
    <w:rsid w:val="0089464A"/>
    <w:rsid w:val="00894AF3"/>
    <w:rsid w:val="00894B75"/>
    <w:rsid w:val="00894E07"/>
    <w:rsid w:val="00894FCD"/>
    <w:rsid w:val="00895287"/>
    <w:rsid w:val="0089576A"/>
    <w:rsid w:val="008958F8"/>
    <w:rsid w:val="00895CF7"/>
    <w:rsid w:val="00896019"/>
    <w:rsid w:val="00897588"/>
    <w:rsid w:val="008A0346"/>
    <w:rsid w:val="008A0617"/>
    <w:rsid w:val="008A0AAE"/>
    <w:rsid w:val="008A0B59"/>
    <w:rsid w:val="008A0F0E"/>
    <w:rsid w:val="008A0F39"/>
    <w:rsid w:val="008A111A"/>
    <w:rsid w:val="008A130A"/>
    <w:rsid w:val="008A1C36"/>
    <w:rsid w:val="008A2142"/>
    <w:rsid w:val="008A234C"/>
    <w:rsid w:val="008A25AF"/>
    <w:rsid w:val="008A31EA"/>
    <w:rsid w:val="008A3420"/>
    <w:rsid w:val="008A3434"/>
    <w:rsid w:val="008A37AB"/>
    <w:rsid w:val="008A3C53"/>
    <w:rsid w:val="008A3E23"/>
    <w:rsid w:val="008A451A"/>
    <w:rsid w:val="008A4535"/>
    <w:rsid w:val="008A4560"/>
    <w:rsid w:val="008A45D1"/>
    <w:rsid w:val="008A46D9"/>
    <w:rsid w:val="008A4ACD"/>
    <w:rsid w:val="008A58EB"/>
    <w:rsid w:val="008A59B2"/>
    <w:rsid w:val="008A5A27"/>
    <w:rsid w:val="008A5D5B"/>
    <w:rsid w:val="008A6181"/>
    <w:rsid w:val="008A63EE"/>
    <w:rsid w:val="008A63FA"/>
    <w:rsid w:val="008A6569"/>
    <w:rsid w:val="008A7269"/>
    <w:rsid w:val="008A73CD"/>
    <w:rsid w:val="008A777D"/>
    <w:rsid w:val="008A7B1D"/>
    <w:rsid w:val="008A7C86"/>
    <w:rsid w:val="008A7DDB"/>
    <w:rsid w:val="008A7EB2"/>
    <w:rsid w:val="008B016F"/>
    <w:rsid w:val="008B020F"/>
    <w:rsid w:val="008B04E7"/>
    <w:rsid w:val="008B0590"/>
    <w:rsid w:val="008B06E9"/>
    <w:rsid w:val="008B0918"/>
    <w:rsid w:val="008B1000"/>
    <w:rsid w:val="008B111E"/>
    <w:rsid w:val="008B1689"/>
    <w:rsid w:val="008B1831"/>
    <w:rsid w:val="008B186F"/>
    <w:rsid w:val="008B18C9"/>
    <w:rsid w:val="008B1E3B"/>
    <w:rsid w:val="008B1FE6"/>
    <w:rsid w:val="008B20EF"/>
    <w:rsid w:val="008B23C9"/>
    <w:rsid w:val="008B2961"/>
    <w:rsid w:val="008B2CFD"/>
    <w:rsid w:val="008B3368"/>
    <w:rsid w:val="008B378F"/>
    <w:rsid w:val="008B4437"/>
    <w:rsid w:val="008B452E"/>
    <w:rsid w:val="008B480D"/>
    <w:rsid w:val="008B4903"/>
    <w:rsid w:val="008B496A"/>
    <w:rsid w:val="008B4AC0"/>
    <w:rsid w:val="008B4DC5"/>
    <w:rsid w:val="008B511A"/>
    <w:rsid w:val="008B5172"/>
    <w:rsid w:val="008B551A"/>
    <w:rsid w:val="008B5A1D"/>
    <w:rsid w:val="008B5D71"/>
    <w:rsid w:val="008B65BE"/>
    <w:rsid w:val="008B6737"/>
    <w:rsid w:val="008B67FD"/>
    <w:rsid w:val="008B6A0E"/>
    <w:rsid w:val="008B6A3F"/>
    <w:rsid w:val="008B6E54"/>
    <w:rsid w:val="008B75CA"/>
    <w:rsid w:val="008B7733"/>
    <w:rsid w:val="008B7ED2"/>
    <w:rsid w:val="008C1237"/>
    <w:rsid w:val="008C139A"/>
    <w:rsid w:val="008C176E"/>
    <w:rsid w:val="008C17CC"/>
    <w:rsid w:val="008C182A"/>
    <w:rsid w:val="008C1D07"/>
    <w:rsid w:val="008C2431"/>
    <w:rsid w:val="008C2706"/>
    <w:rsid w:val="008C2763"/>
    <w:rsid w:val="008C28ED"/>
    <w:rsid w:val="008C2B2E"/>
    <w:rsid w:val="008C2E22"/>
    <w:rsid w:val="008C3517"/>
    <w:rsid w:val="008C3AFF"/>
    <w:rsid w:val="008C3DBE"/>
    <w:rsid w:val="008C3E08"/>
    <w:rsid w:val="008C452D"/>
    <w:rsid w:val="008C4F56"/>
    <w:rsid w:val="008C51E4"/>
    <w:rsid w:val="008C51F5"/>
    <w:rsid w:val="008C53AE"/>
    <w:rsid w:val="008C5408"/>
    <w:rsid w:val="008C5D3F"/>
    <w:rsid w:val="008C61B7"/>
    <w:rsid w:val="008C6825"/>
    <w:rsid w:val="008C6946"/>
    <w:rsid w:val="008C6953"/>
    <w:rsid w:val="008C6D35"/>
    <w:rsid w:val="008C6D60"/>
    <w:rsid w:val="008C6E03"/>
    <w:rsid w:val="008C6E34"/>
    <w:rsid w:val="008C6EE8"/>
    <w:rsid w:val="008C6EF1"/>
    <w:rsid w:val="008C7282"/>
    <w:rsid w:val="008C738B"/>
    <w:rsid w:val="008C7771"/>
    <w:rsid w:val="008C7AF4"/>
    <w:rsid w:val="008C7AFA"/>
    <w:rsid w:val="008D02B8"/>
    <w:rsid w:val="008D0397"/>
    <w:rsid w:val="008D0715"/>
    <w:rsid w:val="008D0981"/>
    <w:rsid w:val="008D09A7"/>
    <w:rsid w:val="008D0D6A"/>
    <w:rsid w:val="008D0E16"/>
    <w:rsid w:val="008D0F81"/>
    <w:rsid w:val="008D13EF"/>
    <w:rsid w:val="008D175A"/>
    <w:rsid w:val="008D1B75"/>
    <w:rsid w:val="008D1FED"/>
    <w:rsid w:val="008D233C"/>
    <w:rsid w:val="008D24DE"/>
    <w:rsid w:val="008D2AFA"/>
    <w:rsid w:val="008D2E39"/>
    <w:rsid w:val="008D32D0"/>
    <w:rsid w:val="008D33D8"/>
    <w:rsid w:val="008D350C"/>
    <w:rsid w:val="008D3FF5"/>
    <w:rsid w:val="008D4444"/>
    <w:rsid w:val="008D4641"/>
    <w:rsid w:val="008D4747"/>
    <w:rsid w:val="008D47CA"/>
    <w:rsid w:val="008D48BE"/>
    <w:rsid w:val="008D4A78"/>
    <w:rsid w:val="008D4B94"/>
    <w:rsid w:val="008D4E27"/>
    <w:rsid w:val="008D50A9"/>
    <w:rsid w:val="008D521B"/>
    <w:rsid w:val="008D536F"/>
    <w:rsid w:val="008D54A4"/>
    <w:rsid w:val="008D5532"/>
    <w:rsid w:val="008D55C5"/>
    <w:rsid w:val="008D589D"/>
    <w:rsid w:val="008D5A04"/>
    <w:rsid w:val="008D5FED"/>
    <w:rsid w:val="008D62C4"/>
    <w:rsid w:val="008D638A"/>
    <w:rsid w:val="008D665D"/>
    <w:rsid w:val="008D6E8E"/>
    <w:rsid w:val="008D6EA7"/>
    <w:rsid w:val="008D7018"/>
    <w:rsid w:val="008D722D"/>
    <w:rsid w:val="008D75D8"/>
    <w:rsid w:val="008D7842"/>
    <w:rsid w:val="008D7A74"/>
    <w:rsid w:val="008E0224"/>
    <w:rsid w:val="008E0903"/>
    <w:rsid w:val="008E0941"/>
    <w:rsid w:val="008E0ECE"/>
    <w:rsid w:val="008E0F01"/>
    <w:rsid w:val="008E0FAA"/>
    <w:rsid w:val="008E163C"/>
    <w:rsid w:val="008E1923"/>
    <w:rsid w:val="008E1ACE"/>
    <w:rsid w:val="008E221B"/>
    <w:rsid w:val="008E297D"/>
    <w:rsid w:val="008E2E6F"/>
    <w:rsid w:val="008E3011"/>
    <w:rsid w:val="008E3326"/>
    <w:rsid w:val="008E337F"/>
    <w:rsid w:val="008E34F5"/>
    <w:rsid w:val="008E3C68"/>
    <w:rsid w:val="008E410A"/>
    <w:rsid w:val="008E4518"/>
    <w:rsid w:val="008E4B01"/>
    <w:rsid w:val="008E4BC4"/>
    <w:rsid w:val="008E50EA"/>
    <w:rsid w:val="008E52F2"/>
    <w:rsid w:val="008E5343"/>
    <w:rsid w:val="008E5E58"/>
    <w:rsid w:val="008E6015"/>
    <w:rsid w:val="008E6171"/>
    <w:rsid w:val="008E6BB0"/>
    <w:rsid w:val="008E6BD3"/>
    <w:rsid w:val="008E70DF"/>
    <w:rsid w:val="008E77D1"/>
    <w:rsid w:val="008E7967"/>
    <w:rsid w:val="008E79D2"/>
    <w:rsid w:val="008F00CD"/>
    <w:rsid w:val="008F01F9"/>
    <w:rsid w:val="008F04B3"/>
    <w:rsid w:val="008F06C4"/>
    <w:rsid w:val="008F0A1C"/>
    <w:rsid w:val="008F0D86"/>
    <w:rsid w:val="008F12BA"/>
    <w:rsid w:val="008F1F9F"/>
    <w:rsid w:val="008F20A2"/>
    <w:rsid w:val="008F246E"/>
    <w:rsid w:val="008F298E"/>
    <w:rsid w:val="008F2C4D"/>
    <w:rsid w:val="008F2CA5"/>
    <w:rsid w:val="008F2E68"/>
    <w:rsid w:val="008F2F68"/>
    <w:rsid w:val="008F2FE0"/>
    <w:rsid w:val="008F354A"/>
    <w:rsid w:val="008F3816"/>
    <w:rsid w:val="008F3A54"/>
    <w:rsid w:val="008F3D04"/>
    <w:rsid w:val="008F3FAB"/>
    <w:rsid w:val="008F4824"/>
    <w:rsid w:val="008F4E11"/>
    <w:rsid w:val="008F51A3"/>
    <w:rsid w:val="008F5332"/>
    <w:rsid w:val="008F56CE"/>
    <w:rsid w:val="008F5A68"/>
    <w:rsid w:val="008F5B50"/>
    <w:rsid w:val="008F5D37"/>
    <w:rsid w:val="008F5EFD"/>
    <w:rsid w:val="008F62BF"/>
    <w:rsid w:val="008F6CB3"/>
    <w:rsid w:val="008F6FF8"/>
    <w:rsid w:val="008F7C1A"/>
    <w:rsid w:val="00900017"/>
    <w:rsid w:val="00900492"/>
    <w:rsid w:val="00900575"/>
    <w:rsid w:val="00900714"/>
    <w:rsid w:val="00900C09"/>
    <w:rsid w:val="009011BB"/>
    <w:rsid w:val="00901820"/>
    <w:rsid w:val="00901D66"/>
    <w:rsid w:val="0090287D"/>
    <w:rsid w:val="009028A6"/>
    <w:rsid w:val="00902F26"/>
    <w:rsid w:val="00903286"/>
    <w:rsid w:val="009034F6"/>
    <w:rsid w:val="00903B63"/>
    <w:rsid w:val="00903BC1"/>
    <w:rsid w:val="00903C94"/>
    <w:rsid w:val="00903D3B"/>
    <w:rsid w:val="00903F75"/>
    <w:rsid w:val="00904052"/>
    <w:rsid w:val="00904553"/>
    <w:rsid w:val="009048B6"/>
    <w:rsid w:val="00905320"/>
    <w:rsid w:val="00905748"/>
    <w:rsid w:val="00905820"/>
    <w:rsid w:val="00905EB9"/>
    <w:rsid w:val="00906343"/>
    <w:rsid w:val="00906468"/>
    <w:rsid w:val="0090689A"/>
    <w:rsid w:val="00906955"/>
    <w:rsid w:val="00906C37"/>
    <w:rsid w:val="009070C4"/>
    <w:rsid w:val="009070CF"/>
    <w:rsid w:val="0090720E"/>
    <w:rsid w:val="009075A1"/>
    <w:rsid w:val="0090762A"/>
    <w:rsid w:val="0090789A"/>
    <w:rsid w:val="0090791B"/>
    <w:rsid w:val="00907967"/>
    <w:rsid w:val="00907A6A"/>
    <w:rsid w:val="009104EB"/>
    <w:rsid w:val="00910596"/>
    <w:rsid w:val="00910A19"/>
    <w:rsid w:val="00910C75"/>
    <w:rsid w:val="0091101D"/>
    <w:rsid w:val="00911066"/>
    <w:rsid w:val="00911468"/>
    <w:rsid w:val="00911710"/>
    <w:rsid w:val="00911A59"/>
    <w:rsid w:val="00911CA6"/>
    <w:rsid w:val="00911EA9"/>
    <w:rsid w:val="00912349"/>
    <w:rsid w:val="009125CA"/>
    <w:rsid w:val="00912855"/>
    <w:rsid w:val="00912A98"/>
    <w:rsid w:val="00912FD5"/>
    <w:rsid w:val="0091316E"/>
    <w:rsid w:val="00913671"/>
    <w:rsid w:val="00913E01"/>
    <w:rsid w:val="00913E68"/>
    <w:rsid w:val="009145B5"/>
    <w:rsid w:val="009145FD"/>
    <w:rsid w:val="00914840"/>
    <w:rsid w:val="009148D6"/>
    <w:rsid w:val="00914CD0"/>
    <w:rsid w:val="00914D3F"/>
    <w:rsid w:val="00914E0B"/>
    <w:rsid w:val="0091558D"/>
    <w:rsid w:val="0091565F"/>
    <w:rsid w:val="00915A4C"/>
    <w:rsid w:val="00915B3D"/>
    <w:rsid w:val="00915CCB"/>
    <w:rsid w:val="00915D7A"/>
    <w:rsid w:val="0091641C"/>
    <w:rsid w:val="009164DA"/>
    <w:rsid w:val="009167BE"/>
    <w:rsid w:val="00916990"/>
    <w:rsid w:val="00916A7B"/>
    <w:rsid w:val="0091712C"/>
    <w:rsid w:val="0091755C"/>
    <w:rsid w:val="009175A6"/>
    <w:rsid w:val="00917D0B"/>
    <w:rsid w:val="00920262"/>
    <w:rsid w:val="0092026A"/>
    <w:rsid w:val="00920E8C"/>
    <w:rsid w:val="00921664"/>
    <w:rsid w:val="00921AC4"/>
    <w:rsid w:val="00922ADA"/>
    <w:rsid w:val="00922D9E"/>
    <w:rsid w:val="009233A8"/>
    <w:rsid w:val="0092342C"/>
    <w:rsid w:val="00923AFA"/>
    <w:rsid w:val="00923E6D"/>
    <w:rsid w:val="00924417"/>
    <w:rsid w:val="009245C3"/>
    <w:rsid w:val="00924687"/>
    <w:rsid w:val="00924872"/>
    <w:rsid w:val="00924F34"/>
    <w:rsid w:val="009256A2"/>
    <w:rsid w:val="00925D9B"/>
    <w:rsid w:val="00926137"/>
    <w:rsid w:val="009267AE"/>
    <w:rsid w:val="009268EB"/>
    <w:rsid w:val="00926D0B"/>
    <w:rsid w:val="00927768"/>
    <w:rsid w:val="00927BE3"/>
    <w:rsid w:val="00930330"/>
    <w:rsid w:val="00930704"/>
    <w:rsid w:val="009308FB"/>
    <w:rsid w:val="00930B58"/>
    <w:rsid w:val="00930DBB"/>
    <w:rsid w:val="0093145C"/>
    <w:rsid w:val="009315F1"/>
    <w:rsid w:val="0093198D"/>
    <w:rsid w:val="00931E67"/>
    <w:rsid w:val="009323D7"/>
    <w:rsid w:val="009334EF"/>
    <w:rsid w:val="00933FAE"/>
    <w:rsid w:val="00933FB0"/>
    <w:rsid w:val="00934053"/>
    <w:rsid w:val="00934849"/>
    <w:rsid w:val="0093490E"/>
    <w:rsid w:val="00934A2E"/>
    <w:rsid w:val="00934E85"/>
    <w:rsid w:val="0093518A"/>
    <w:rsid w:val="00935299"/>
    <w:rsid w:val="0093564A"/>
    <w:rsid w:val="00935668"/>
    <w:rsid w:val="00935C3A"/>
    <w:rsid w:val="00936000"/>
    <w:rsid w:val="00936185"/>
    <w:rsid w:val="009361BF"/>
    <w:rsid w:val="00936355"/>
    <w:rsid w:val="0093643B"/>
    <w:rsid w:val="00936EF2"/>
    <w:rsid w:val="00937416"/>
    <w:rsid w:val="009375EB"/>
    <w:rsid w:val="00937784"/>
    <w:rsid w:val="00937B60"/>
    <w:rsid w:val="0094013D"/>
    <w:rsid w:val="00940246"/>
    <w:rsid w:val="0094044A"/>
    <w:rsid w:val="00940536"/>
    <w:rsid w:val="0094073A"/>
    <w:rsid w:val="009408E1"/>
    <w:rsid w:val="00940939"/>
    <w:rsid w:val="00940C19"/>
    <w:rsid w:val="00940D75"/>
    <w:rsid w:val="00940E0B"/>
    <w:rsid w:val="00940F9A"/>
    <w:rsid w:val="00940FD5"/>
    <w:rsid w:val="00940FEB"/>
    <w:rsid w:val="00941110"/>
    <w:rsid w:val="009418F4"/>
    <w:rsid w:val="00941A25"/>
    <w:rsid w:val="00942610"/>
    <w:rsid w:val="009426AE"/>
    <w:rsid w:val="00942B96"/>
    <w:rsid w:val="00943151"/>
    <w:rsid w:val="0094327E"/>
    <w:rsid w:val="009433D8"/>
    <w:rsid w:val="0094374C"/>
    <w:rsid w:val="0094388B"/>
    <w:rsid w:val="00943DCA"/>
    <w:rsid w:val="00943F40"/>
    <w:rsid w:val="0094407C"/>
    <w:rsid w:val="0094413D"/>
    <w:rsid w:val="00944508"/>
    <w:rsid w:val="00944564"/>
    <w:rsid w:val="00944BB2"/>
    <w:rsid w:val="00944C75"/>
    <w:rsid w:val="00944F87"/>
    <w:rsid w:val="00945373"/>
    <w:rsid w:val="0094579A"/>
    <w:rsid w:val="00945C35"/>
    <w:rsid w:val="00945E3F"/>
    <w:rsid w:val="00945E9A"/>
    <w:rsid w:val="00945ED8"/>
    <w:rsid w:val="00946216"/>
    <w:rsid w:val="0094622A"/>
    <w:rsid w:val="009466F2"/>
    <w:rsid w:val="00946F42"/>
    <w:rsid w:val="0094718F"/>
    <w:rsid w:val="009472F5"/>
    <w:rsid w:val="009472FC"/>
    <w:rsid w:val="00947A3B"/>
    <w:rsid w:val="00947AEF"/>
    <w:rsid w:val="00947C8D"/>
    <w:rsid w:val="00947D34"/>
    <w:rsid w:val="00950690"/>
    <w:rsid w:val="0095084A"/>
    <w:rsid w:val="009509D1"/>
    <w:rsid w:val="00950E7F"/>
    <w:rsid w:val="00951221"/>
    <w:rsid w:val="009512E1"/>
    <w:rsid w:val="0095178E"/>
    <w:rsid w:val="0095230F"/>
    <w:rsid w:val="0095277B"/>
    <w:rsid w:val="00952A7B"/>
    <w:rsid w:val="00952BC1"/>
    <w:rsid w:val="00952C53"/>
    <w:rsid w:val="0095379E"/>
    <w:rsid w:val="00953B72"/>
    <w:rsid w:val="00953E48"/>
    <w:rsid w:val="00954269"/>
    <w:rsid w:val="00954402"/>
    <w:rsid w:val="00954446"/>
    <w:rsid w:val="009545CC"/>
    <w:rsid w:val="00954F34"/>
    <w:rsid w:val="00954FD6"/>
    <w:rsid w:val="00955DA0"/>
    <w:rsid w:val="009566F8"/>
    <w:rsid w:val="00956A61"/>
    <w:rsid w:val="00956D2D"/>
    <w:rsid w:val="00956E9D"/>
    <w:rsid w:val="00957025"/>
    <w:rsid w:val="009573FE"/>
    <w:rsid w:val="00957566"/>
    <w:rsid w:val="009578C2"/>
    <w:rsid w:val="00957B40"/>
    <w:rsid w:val="00957D23"/>
    <w:rsid w:val="00960024"/>
    <w:rsid w:val="009604D4"/>
    <w:rsid w:val="009608DA"/>
    <w:rsid w:val="00960A5C"/>
    <w:rsid w:val="00960AA2"/>
    <w:rsid w:val="00960F5D"/>
    <w:rsid w:val="00961525"/>
    <w:rsid w:val="009615D9"/>
    <w:rsid w:val="009618FE"/>
    <w:rsid w:val="00961D1D"/>
    <w:rsid w:val="009621C3"/>
    <w:rsid w:val="0096230F"/>
    <w:rsid w:val="009628E9"/>
    <w:rsid w:val="00962FDD"/>
    <w:rsid w:val="0096318C"/>
    <w:rsid w:val="00963196"/>
    <w:rsid w:val="009633B1"/>
    <w:rsid w:val="00963FEF"/>
    <w:rsid w:val="00964DEF"/>
    <w:rsid w:val="00964FC4"/>
    <w:rsid w:val="0096547C"/>
    <w:rsid w:val="009658DF"/>
    <w:rsid w:val="00965AE4"/>
    <w:rsid w:val="00965C3E"/>
    <w:rsid w:val="00965D7E"/>
    <w:rsid w:val="00965DBD"/>
    <w:rsid w:val="00966125"/>
    <w:rsid w:val="0096650D"/>
    <w:rsid w:val="00966553"/>
    <w:rsid w:val="00966BBB"/>
    <w:rsid w:val="00966FB0"/>
    <w:rsid w:val="00967006"/>
    <w:rsid w:val="0096711E"/>
    <w:rsid w:val="009673A8"/>
    <w:rsid w:val="009674FE"/>
    <w:rsid w:val="0097026A"/>
    <w:rsid w:val="009703E0"/>
    <w:rsid w:val="0097095A"/>
    <w:rsid w:val="00970B9F"/>
    <w:rsid w:val="00970D33"/>
    <w:rsid w:val="00970E2F"/>
    <w:rsid w:val="00970FBC"/>
    <w:rsid w:val="00971477"/>
    <w:rsid w:val="0097244F"/>
    <w:rsid w:val="00972451"/>
    <w:rsid w:val="009728F2"/>
    <w:rsid w:val="00972B21"/>
    <w:rsid w:val="00972B22"/>
    <w:rsid w:val="00972C45"/>
    <w:rsid w:val="00972CA1"/>
    <w:rsid w:val="00972E4D"/>
    <w:rsid w:val="00972FCB"/>
    <w:rsid w:val="009733DA"/>
    <w:rsid w:val="00973735"/>
    <w:rsid w:val="009737A1"/>
    <w:rsid w:val="00973C03"/>
    <w:rsid w:val="00973C79"/>
    <w:rsid w:val="00973DF5"/>
    <w:rsid w:val="0097415A"/>
    <w:rsid w:val="009746A5"/>
    <w:rsid w:val="00974A9B"/>
    <w:rsid w:val="00974C02"/>
    <w:rsid w:val="00974CA7"/>
    <w:rsid w:val="00974CA9"/>
    <w:rsid w:val="00975039"/>
    <w:rsid w:val="0097576F"/>
    <w:rsid w:val="00976C29"/>
    <w:rsid w:val="00976D79"/>
    <w:rsid w:val="0097710C"/>
    <w:rsid w:val="0097730B"/>
    <w:rsid w:val="0097793D"/>
    <w:rsid w:val="00977987"/>
    <w:rsid w:val="00977CE8"/>
    <w:rsid w:val="009803C7"/>
    <w:rsid w:val="00980453"/>
    <w:rsid w:val="009806B1"/>
    <w:rsid w:val="00980BE5"/>
    <w:rsid w:val="00980C1E"/>
    <w:rsid w:val="0098131B"/>
    <w:rsid w:val="00981541"/>
    <w:rsid w:val="00981C34"/>
    <w:rsid w:val="00981C8C"/>
    <w:rsid w:val="009821EB"/>
    <w:rsid w:val="00982298"/>
    <w:rsid w:val="009825BC"/>
    <w:rsid w:val="00982998"/>
    <w:rsid w:val="00982AEC"/>
    <w:rsid w:val="00982D7E"/>
    <w:rsid w:val="00983185"/>
    <w:rsid w:val="00983581"/>
    <w:rsid w:val="00983753"/>
    <w:rsid w:val="009837FC"/>
    <w:rsid w:val="00983808"/>
    <w:rsid w:val="00983BB2"/>
    <w:rsid w:val="00984109"/>
    <w:rsid w:val="0098420A"/>
    <w:rsid w:val="0098429B"/>
    <w:rsid w:val="00984377"/>
    <w:rsid w:val="0098438C"/>
    <w:rsid w:val="009845E7"/>
    <w:rsid w:val="009846CA"/>
    <w:rsid w:val="009847CB"/>
    <w:rsid w:val="009859A2"/>
    <w:rsid w:val="00985CE1"/>
    <w:rsid w:val="00985F4C"/>
    <w:rsid w:val="00985FD4"/>
    <w:rsid w:val="00986727"/>
    <w:rsid w:val="00986890"/>
    <w:rsid w:val="00986C9D"/>
    <w:rsid w:val="00986DDC"/>
    <w:rsid w:val="00986DE7"/>
    <w:rsid w:val="00986FF1"/>
    <w:rsid w:val="00987C29"/>
    <w:rsid w:val="00987ED7"/>
    <w:rsid w:val="00987FB3"/>
    <w:rsid w:val="0099036D"/>
    <w:rsid w:val="00990578"/>
    <w:rsid w:val="00990633"/>
    <w:rsid w:val="0099085F"/>
    <w:rsid w:val="009909A2"/>
    <w:rsid w:val="00990A81"/>
    <w:rsid w:val="00990F4E"/>
    <w:rsid w:val="00991E32"/>
    <w:rsid w:val="00992A3E"/>
    <w:rsid w:val="00993432"/>
    <w:rsid w:val="009934EC"/>
    <w:rsid w:val="009934F7"/>
    <w:rsid w:val="009936A0"/>
    <w:rsid w:val="00993BAB"/>
    <w:rsid w:val="00993C62"/>
    <w:rsid w:val="00993CCA"/>
    <w:rsid w:val="00993D80"/>
    <w:rsid w:val="00993DDD"/>
    <w:rsid w:val="00993EDF"/>
    <w:rsid w:val="00993F86"/>
    <w:rsid w:val="0099413B"/>
    <w:rsid w:val="009945FB"/>
    <w:rsid w:val="00994E65"/>
    <w:rsid w:val="00994EB6"/>
    <w:rsid w:val="009951AC"/>
    <w:rsid w:val="00995203"/>
    <w:rsid w:val="0099583A"/>
    <w:rsid w:val="00995D00"/>
    <w:rsid w:val="00995FAE"/>
    <w:rsid w:val="00996458"/>
    <w:rsid w:val="00996772"/>
    <w:rsid w:val="009969C6"/>
    <w:rsid w:val="00996C1B"/>
    <w:rsid w:val="00996D70"/>
    <w:rsid w:val="00997A20"/>
    <w:rsid w:val="009A0144"/>
    <w:rsid w:val="009A0553"/>
    <w:rsid w:val="009A086D"/>
    <w:rsid w:val="009A09AB"/>
    <w:rsid w:val="009A0CCA"/>
    <w:rsid w:val="009A10F7"/>
    <w:rsid w:val="009A124C"/>
    <w:rsid w:val="009A1447"/>
    <w:rsid w:val="009A19F7"/>
    <w:rsid w:val="009A1BE6"/>
    <w:rsid w:val="009A2491"/>
    <w:rsid w:val="009A2843"/>
    <w:rsid w:val="009A3201"/>
    <w:rsid w:val="009A3391"/>
    <w:rsid w:val="009A33CD"/>
    <w:rsid w:val="009A3E26"/>
    <w:rsid w:val="009A42D5"/>
    <w:rsid w:val="009A457C"/>
    <w:rsid w:val="009A4820"/>
    <w:rsid w:val="009A4A1A"/>
    <w:rsid w:val="009A4C7A"/>
    <w:rsid w:val="009A58A8"/>
    <w:rsid w:val="009A5ABC"/>
    <w:rsid w:val="009A5D20"/>
    <w:rsid w:val="009A5ECF"/>
    <w:rsid w:val="009A5F81"/>
    <w:rsid w:val="009A5F82"/>
    <w:rsid w:val="009A6110"/>
    <w:rsid w:val="009A64AC"/>
    <w:rsid w:val="009A66B9"/>
    <w:rsid w:val="009A727E"/>
    <w:rsid w:val="009A7EF8"/>
    <w:rsid w:val="009B03F7"/>
    <w:rsid w:val="009B06EB"/>
    <w:rsid w:val="009B0F7D"/>
    <w:rsid w:val="009B1146"/>
    <w:rsid w:val="009B1462"/>
    <w:rsid w:val="009B1483"/>
    <w:rsid w:val="009B1811"/>
    <w:rsid w:val="009B1A92"/>
    <w:rsid w:val="009B1D00"/>
    <w:rsid w:val="009B1FDF"/>
    <w:rsid w:val="009B279D"/>
    <w:rsid w:val="009B2DBD"/>
    <w:rsid w:val="009B31BB"/>
    <w:rsid w:val="009B396B"/>
    <w:rsid w:val="009B3FC9"/>
    <w:rsid w:val="009B44F8"/>
    <w:rsid w:val="009B5577"/>
    <w:rsid w:val="009B5725"/>
    <w:rsid w:val="009B5986"/>
    <w:rsid w:val="009B59FC"/>
    <w:rsid w:val="009B5ACA"/>
    <w:rsid w:val="009B5EE5"/>
    <w:rsid w:val="009B68E7"/>
    <w:rsid w:val="009B69C2"/>
    <w:rsid w:val="009B6C58"/>
    <w:rsid w:val="009B6D72"/>
    <w:rsid w:val="009B6F34"/>
    <w:rsid w:val="009B718B"/>
    <w:rsid w:val="009B734C"/>
    <w:rsid w:val="009B7363"/>
    <w:rsid w:val="009B7937"/>
    <w:rsid w:val="009B7A61"/>
    <w:rsid w:val="009B7AC3"/>
    <w:rsid w:val="009B7DD3"/>
    <w:rsid w:val="009B7F3B"/>
    <w:rsid w:val="009C0243"/>
    <w:rsid w:val="009C05C3"/>
    <w:rsid w:val="009C0AEA"/>
    <w:rsid w:val="009C0E42"/>
    <w:rsid w:val="009C0FF6"/>
    <w:rsid w:val="009C160A"/>
    <w:rsid w:val="009C1B19"/>
    <w:rsid w:val="009C1C4A"/>
    <w:rsid w:val="009C1C84"/>
    <w:rsid w:val="009C1F23"/>
    <w:rsid w:val="009C20DB"/>
    <w:rsid w:val="009C2BC4"/>
    <w:rsid w:val="009C2F9C"/>
    <w:rsid w:val="009C3142"/>
    <w:rsid w:val="009C3936"/>
    <w:rsid w:val="009C3A91"/>
    <w:rsid w:val="009C3C9F"/>
    <w:rsid w:val="009C433B"/>
    <w:rsid w:val="009C43E7"/>
    <w:rsid w:val="009C4458"/>
    <w:rsid w:val="009C4848"/>
    <w:rsid w:val="009C4BE5"/>
    <w:rsid w:val="009C4DFD"/>
    <w:rsid w:val="009C5CDB"/>
    <w:rsid w:val="009C5E7D"/>
    <w:rsid w:val="009C64EB"/>
    <w:rsid w:val="009C66E5"/>
    <w:rsid w:val="009C670D"/>
    <w:rsid w:val="009C6CBB"/>
    <w:rsid w:val="009C6CE9"/>
    <w:rsid w:val="009C6D25"/>
    <w:rsid w:val="009C7042"/>
    <w:rsid w:val="009C71A2"/>
    <w:rsid w:val="009C72DA"/>
    <w:rsid w:val="009C7A56"/>
    <w:rsid w:val="009C7D52"/>
    <w:rsid w:val="009D0258"/>
    <w:rsid w:val="009D0287"/>
    <w:rsid w:val="009D0294"/>
    <w:rsid w:val="009D05FA"/>
    <w:rsid w:val="009D0657"/>
    <w:rsid w:val="009D0AE4"/>
    <w:rsid w:val="009D0BE5"/>
    <w:rsid w:val="009D0D03"/>
    <w:rsid w:val="009D1069"/>
    <w:rsid w:val="009D1206"/>
    <w:rsid w:val="009D1659"/>
    <w:rsid w:val="009D1815"/>
    <w:rsid w:val="009D1DCF"/>
    <w:rsid w:val="009D2064"/>
    <w:rsid w:val="009D271C"/>
    <w:rsid w:val="009D2B38"/>
    <w:rsid w:val="009D320F"/>
    <w:rsid w:val="009D3376"/>
    <w:rsid w:val="009D394F"/>
    <w:rsid w:val="009D3EF5"/>
    <w:rsid w:val="009D3F37"/>
    <w:rsid w:val="009D4012"/>
    <w:rsid w:val="009D42F3"/>
    <w:rsid w:val="009D43C5"/>
    <w:rsid w:val="009D445D"/>
    <w:rsid w:val="009D449F"/>
    <w:rsid w:val="009D49F6"/>
    <w:rsid w:val="009D4AC1"/>
    <w:rsid w:val="009D4B10"/>
    <w:rsid w:val="009D5C54"/>
    <w:rsid w:val="009D6294"/>
    <w:rsid w:val="009D6EBF"/>
    <w:rsid w:val="009D77A7"/>
    <w:rsid w:val="009D7A1B"/>
    <w:rsid w:val="009D7C3B"/>
    <w:rsid w:val="009D7CA2"/>
    <w:rsid w:val="009E04C9"/>
    <w:rsid w:val="009E08DE"/>
    <w:rsid w:val="009E0BFE"/>
    <w:rsid w:val="009E0E60"/>
    <w:rsid w:val="009E14DD"/>
    <w:rsid w:val="009E14F3"/>
    <w:rsid w:val="009E1549"/>
    <w:rsid w:val="009E1634"/>
    <w:rsid w:val="009E1A54"/>
    <w:rsid w:val="009E1AA4"/>
    <w:rsid w:val="009E1AF8"/>
    <w:rsid w:val="009E2086"/>
    <w:rsid w:val="009E2447"/>
    <w:rsid w:val="009E25DE"/>
    <w:rsid w:val="009E26A6"/>
    <w:rsid w:val="009E26D3"/>
    <w:rsid w:val="009E29AA"/>
    <w:rsid w:val="009E2D8B"/>
    <w:rsid w:val="009E316B"/>
    <w:rsid w:val="009E34BE"/>
    <w:rsid w:val="009E3604"/>
    <w:rsid w:val="009E367E"/>
    <w:rsid w:val="009E37B0"/>
    <w:rsid w:val="009E38B6"/>
    <w:rsid w:val="009E3B35"/>
    <w:rsid w:val="009E3F14"/>
    <w:rsid w:val="009E4320"/>
    <w:rsid w:val="009E4487"/>
    <w:rsid w:val="009E480D"/>
    <w:rsid w:val="009E4812"/>
    <w:rsid w:val="009E4C7A"/>
    <w:rsid w:val="009E4D95"/>
    <w:rsid w:val="009E50C6"/>
    <w:rsid w:val="009E5358"/>
    <w:rsid w:val="009E593A"/>
    <w:rsid w:val="009E60E8"/>
    <w:rsid w:val="009E6550"/>
    <w:rsid w:val="009E6A2F"/>
    <w:rsid w:val="009E739C"/>
    <w:rsid w:val="009E7526"/>
    <w:rsid w:val="009E7597"/>
    <w:rsid w:val="009E7982"/>
    <w:rsid w:val="009E798A"/>
    <w:rsid w:val="009F03CC"/>
    <w:rsid w:val="009F0FEB"/>
    <w:rsid w:val="009F10AF"/>
    <w:rsid w:val="009F14A3"/>
    <w:rsid w:val="009F1734"/>
    <w:rsid w:val="009F1836"/>
    <w:rsid w:val="009F1E39"/>
    <w:rsid w:val="009F2261"/>
    <w:rsid w:val="009F242D"/>
    <w:rsid w:val="009F262D"/>
    <w:rsid w:val="009F2AF3"/>
    <w:rsid w:val="009F2B08"/>
    <w:rsid w:val="009F2CF6"/>
    <w:rsid w:val="009F3083"/>
    <w:rsid w:val="009F35E9"/>
    <w:rsid w:val="009F3840"/>
    <w:rsid w:val="009F38C1"/>
    <w:rsid w:val="009F4260"/>
    <w:rsid w:val="009F44DD"/>
    <w:rsid w:val="009F463C"/>
    <w:rsid w:val="009F4940"/>
    <w:rsid w:val="009F4CDD"/>
    <w:rsid w:val="009F4E7D"/>
    <w:rsid w:val="009F5451"/>
    <w:rsid w:val="009F582E"/>
    <w:rsid w:val="009F59E9"/>
    <w:rsid w:val="009F5DFA"/>
    <w:rsid w:val="009F5F3F"/>
    <w:rsid w:val="009F6480"/>
    <w:rsid w:val="009F64DB"/>
    <w:rsid w:val="009F6961"/>
    <w:rsid w:val="009F713D"/>
    <w:rsid w:val="009F722F"/>
    <w:rsid w:val="009F73D8"/>
    <w:rsid w:val="009F7B61"/>
    <w:rsid w:val="009F7D1F"/>
    <w:rsid w:val="009F7F22"/>
    <w:rsid w:val="00A001B3"/>
    <w:rsid w:val="00A001CD"/>
    <w:rsid w:val="00A00212"/>
    <w:rsid w:val="00A0028D"/>
    <w:rsid w:val="00A003AD"/>
    <w:rsid w:val="00A00401"/>
    <w:rsid w:val="00A00534"/>
    <w:rsid w:val="00A006FD"/>
    <w:rsid w:val="00A0076A"/>
    <w:rsid w:val="00A007F9"/>
    <w:rsid w:val="00A013F8"/>
    <w:rsid w:val="00A018E4"/>
    <w:rsid w:val="00A01F5E"/>
    <w:rsid w:val="00A02269"/>
    <w:rsid w:val="00A022AB"/>
    <w:rsid w:val="00A0240B"/>
    <w:rsid w:val="00A026B0"/>
    <w:rsid w:val="00A02983"/>
    <w:rsid w:val="00A02DD3"/>
    <w:rsid w:val="00A02E91"/>
    <w:rsid w:val="00A0316D"/>
    <w:rsid w:val="00A034EA"/>
    <w:rsid w:val="00A0384B"/>
    <w:rsid w:val="00A03C26"/>
    <w:rsid w:val="00A0425E"/>
    <w:rsid w:val="00A04491"/>
    <w:rsid w:val="00A04A40"/>
    <w:rsid w:val="00A04DB8"/>
    <w:rsid w:val="00A055A4"/>
    <w:rsid w:val="00A059C8"/>
    <w:rsid w:val="00A059EF"/>
    <w:rsid w:val="00A05B42"/>
    <w:rsid w:val="00A061FB"/>
    <w:rsid w:val="00A06321"/>
    <w:rsid w:val="00A0662D"/>
    <w:rsid w:val="00A06859"/>
    <w:rsid w:val="00A06B55"/>
    <w:rsid w:val="00A06F09"/>
    <w:rsid w:val="00A10856"/>
    <w:rsid w:val="00A10ACF"/>
    <w:rsid w:val="00A10D91"/>
    <w:rsid w:val="00A10E7D"/>
    <w:rsid w:val="00A11051"/>
    <w:rsid w:val="00A11561"/>
    <w:rsid w:val="00A119DF"/>
    <w:rsid w:val="00A11D37"/>
    <w:rsid w:val="00A11D3A"/>
    <w:rsid w:val="00A11E66"/>
    <w:rsid w:val="00A11ED0"/>
    <w:rsid w:val="00A124E2"/>
    <w:rsid w:val="00A1253E"/>
    <w:rsid w:val="00A125D5"/>
    <w:rsid w:val="00A126C7"/>
    <w:rsid w:val="00A12EDA"/>
    <w:rsid w:val="00A1325D"/>
    <w:rsid w:val="00A135C2"/>
    <w:rsid w:val="00A135C7"/>
    <w:rsid w:val="00A13B91"/>
    <w:rsid w:val="00A13DD6"/>
    <w:rsid w:val="00A14356"/>
    <w:rsid w:val="00A1449B"/>
    <w:rsid w:val="00A14615"/>
    <w:rsid w:val="00A146E0"/>
    <w:rsid w:val="00A14752"/>
    <w:rsid w:val="00A148F6"/>
    <w:rsid w:val="00A14B29"/>
    <w:rsid w:val="00A14B8C"/>
    <w:rsid w:val="00A14BB3"/>
    <w:rsid w:val="00A151EE"/>
    <w:rsid w:val="00A155D0"/>
    <w:rsid w:val="00A155D1"/>
    <w:rsid w:val="00A15C86"/>
    <w:rsid w:val="00A15E71"/>
    <w:rsid w:val="00A16424"/>
    <w:rsid w:val="00A16F04"/>
    <w:rsid w:val="00A171B2"/>
    <w:rsid w:val="00A17251"/>
    <w:rsid w:val="00A1739A"/>
    <w:rsid w:val="00A1799B"/>
    <w:rsid w:val="00A179B6"/>
    <w:rsid w:val="00A17CA3"/>
    <w:rsid w:val="00A17E39"/>
    <w:rsid w:val="00A17E8A"/>
    <w:rsid w:val="00A2041D"/>
    <w:rsid w:val="00A20556"/>
    <w:rsid w:val="00A2092F"/>
    <w:rsid w:val="00A20BEF"/>
    <w:rsid w:val="00A20D8A"/>
    <w:rsid w:val="00A20E3F"/>
    <w:rsid w:val="00A212E4"/>
    <w:rsid w:val="00A2132F"/>
    <w:rsid w:val="00A218AB"/>
    <w:rsid w:val="00A21EF6"/>
    <w:rsid w:val="00A22153"/>
    <w:rsid w:val="00A225C3"/>
    <w:rsid w:val="00A22953"/>
    <w:rsid w:val="00A22DA4"/>
    <w:rsid w:val="00A22DE5"/>
    <w:rsid w:val="00A23031"/>
    <w:rsid w:val="00A230D8"/>
    <w:rsid w:val="00A231A7"/>
    <w:rsid w:val="00A23732"/>
    <w:rsid w:val="00A23860"/>
    <w:rsid w:val="00A239F9"/>
    <w:rsid w:val="00A24171"/>
    <w:rsid w:val="00A247E3"/>
    <w:rsid w:val="00A24DBA"/>
    <w:rsid w:val="00A25121"/>
    <w:rsid w:val="00A25240"/>
    <w:rsid w:val="00A252DD"/>
    <w:rsid w:val="00A2568F"/>
    <w:rsid w:val="00A259B0"/>
    <w:rsid w:val="00A25C28"/>
    <w:rsid w:val="00A25C4F"/>
    <w:rsid w:val="00A25D58"/>
    <w:rsid w:val="00A25F10"/>
    <w:rsid w:val="00A26319"/>
    <w:rsid w:val="00A26896"/>
    <w:rsid w:val="00A26BA6"/>
    <w:rsid w:val="00A26F71"/>
    <w:rsid w:val="00A26FEA"/>
    <w:rsid w:val="00A2733A"/>
    <w:rsid w:val="00A2792E"/>
    <w:rsid w:val="00A279E0"/>
    <w:rsid w:val="00A27D0A"/>
    <w:rsid w:val="00A302F5"/>
    <w:rsid w:val="00A30384"/>
    <w:rsid w:val="00A3049A"/>
    <w:rsid w:val="00A30578"/>
    <w:rsid w:val="00A30969"/>
    <w:rsid w:val="00A30C20"/>
    <w:rsid w:val="00A326B1"/>
    <w:rsid w:val="00A32CBC"/>
    <w:rsid w:val="00A32DE2"/>
    <w:rsid w:val="00A33523"/>
    <w:rsid w:val="00A33A40"/>
    <w:rsid w:val="00A33F07"/>
    <w:rsid w:val="00A34018"/>
    <w:rsid w:val="00A341E0"/>
    <w:rsid w:val="00A34472"/>
    <w:rsid w:val="00A347C1"/>
    <w:rsid w:val="00A349A3"/>
    <w:rsid w:val="00A35685"/>
    <w:rsid w:val="00A35EBF"/>
    <w:rsid w:val="00A363C6"/>
    <w:rsid w:val="00A363EA"/>
    <w:rsid w:val="00A36405"/>
    <w:rsid w:val="00A364CB"/>
    <w:rsid w:val="00A36FBF"/>
    <w:rsid w:val="00A3766C"/>
    <w:rsid w:val="00A379E0"/>
    <w:rsid w:val="00A37CBB"/>
    <w:rsid w:val="00A40285"/>
    <w:rsid w:val="00A40CAD"/>
    <w:rsid w:val="00A40DAD"/>
    <w:rsid w:val="00A40E52"/>
    <w:rsid w:val="00A41304"/>
    <w:rsid w:val="00A4146F"/>
    <w:rsid w:val="00A415E4"/>
    <w:rsid w:val="00A416BD"/>
    <w:rsid w:val="00A41826"/>
    <w:rsid w:val="00A41C82"/>
    <w:rsid w:val="00A41CE0"/>
    <w:rsid w:val="00A41ED5"/>
    <w:rsid w:val="00A41F6A"/>
    <w:rsid w:val="00A426DE"/>
    <w:rsid w:val="00A42961"/>
    <w:rsid w:val="00A42AAC"/>
    <w:rsid w:val="00A42CEA"/>
    <w:rsid w:val="00A43288"/>
    <w:rsid w:val="00A43CD9"/>
    <w:rsid w:val="00A44830"/>
    <w:rsid w:val="00A44D1F"/>
    <w:rsid w:val="00A44D35"/>
    <w:rsid w:val="00A44EB4"/>
    <w:rsid w:val="00A44F4D"/>
    <w:rsid w:val="00A44F9D"/>
    <w:rsid w:val="00A45218"/>
    <w:rsid w:val="00A45244"/>
    <w:rsid w:val="00A45DB8"/>
    <w:rsid w:val="00A46139"/>
    <w:rsid w:val="00A46354"/>
    <w:rsid w:val="00A46860"/>
    <w:rsid w:val="00A46922"/>
    <w:rsid w:val="00A474DC"/>
    <w:rsid w:val="00A4777F"/>
    <w:rsid w:val="00A478AB"/>
    <w:rsid w:val="00A47D42"/>
    <w:rsid w:val="00A501E7"/>
    <w:rsid w:val="00A50640"/>
    <w:rsid w:val="00A50ADE"/>
    <w:rsid w:val="00A50DF9"/>
    <w:rsid w:val="00A50EF2"/>
    <w:rsid w:val="00A51679"/>
    <w:rsid w:val="00A51890"/>
    <w:rsid w:val="00A518E4"/>
    <w:rsid w:val="00A51B5D"/>
    <w:rsid w:val="00A51D49"/>
    <w:rsid w:val="00A51E1C"/>
    <w:rsid w:val="00A51FD1"/>
    <w:rsid w:val="00A526AB"/>
    <w:rsid w:val="00A52712"/>
    <w:rsid w:val="00A52877"/>
    <w:rsid w:val="00A52B08"/>
    <w:rsid w:val="00A52FD5"/>
    <w:rsid w:val="00A53199"/>
    <w:rsid w:val="00A531A9"/>
    <w:rsid w:val="00A538BB"/>
    <w:rsid w:val="00A53CDE"/>
    <w:rsid w:val="00A542B5"/>
    <w:rsid w:val="00A54941"/>
    <w:rsid w:val="00A5499E"/>
    <w:rsid w:val="00A54DB6"/>
    <w:rsid w:val="00A556AD"/>
    <w:rsid w:val="00A5575C"/>
    <w:rsid w:val="00A55E83"/>
    <w:rsid w:val="00A55EE0"/>
    <w:rsid w:val="00A567C5"/>
    <w:rsid w:val="00A56BD1"/>
    <w:rsid w:val="00A57320"/>
    <w:rsid w:val="00A578FA"/>
    <w:rsid w:val="00A57A13"/>
    <w:rsid w:val="00A57A17"/>
    <w:rsid w:val="00A57F93"/>
    <w:rsid w:val="00A601FA"/>
    <w:rsid w:val="00A60784"/>
    <w:rsid w:val="00A6108F"/>
    <w:rsid w:val="00A6113D"/>
    <w:rsid w:val="00A61425"/>
    <w:rsid w:val="00A61559"/>
    <w:rsid w:val="00A6155B"/>
    <w:rsid w:val="00A619FA"/>
    <w:rsid w:val="00A61B7B"/>
    <w:rsid w:val="00A6204B"/>
    <w:rsid w:val="00A62672"/>
    <w:rsid w:val="00A629AD"/>
    <w:rsid w:val="00A62EE9"/>
    <w:rsid w:val="00A631F2"/>
    <w:rsid w:val="00A63242"/>
    <w:rsid w:val="00A633FA"/>
    <w:rsid w:val="00A64206"/>
    <w:rsid w:val="00A64AF6"/>
    <w:rsid w:val="00A64BB9"/>
    <w:rsid w:val="00A64BD0"/>
    <w:rsid w:val="00A65585"/>
    <w:rsid w:val="00A65CEB"/>
    <w:rsid w:val="00A65E15"/>
    <w:rsid w:val="00A65E84"/>
    <w:rsid w:val="00A6619C"/>
    <w:rsid w:val="00A66413"/>
    <w:rsid w:val="00A665F7"/>
    <w:rsid w:val="00A66677"/>
    <w:rsid w:val="00A669DF"/>
    <w:rsid w:val="00A6711C"/>
    <w:rsid w:val="00A6786B"/>
    <w:rsid w:val="00A679E9"/>
    <w:rsid w:val="00A67A4E"/>
    <w:rsid w:val="00A67B0D"/>
    <w:rsid w:val="00A67D3B"/>
    <w:rsid w:val="00A67EEC"/>
    <w:rsid w:val="00A700AD"/>
    <w:rsid w:val="00A702CE"/>
    <w:rsid w:val="00A70A66"/>
    <w:rsid w:val="00A70B65"/>
    <w:rsid w:val="00A70C8E"/>
    <w:rsid w:val="00A7126C"/>
    <w:rsid w:val="00A71D97"/>
    <w:rsid w:val="00A720F7"/>
    <w:rsid w:val="00A72259"/>
    <w:rsid w:val="00A723FD"/>
    <w:rsid w:val="00A724C0"/>
    <w:rsid w:val="00A7290F"/>
    <w:rsid w:val="00A72C67"/>
    <w:rsid w:val="00A7313E"/>
    <w:rsid w:val="00A733DF"/>
    <w:rsid w:val="00A73428"/>
    <w:rsid w:val="00A7378C"/>
    <w:rsid w:val="00A73D3B"/>
    <w:rsid w:val="00A73D40"/>
    <w:rsid w:val="00A73E92"/>
    <w:rsid w:val="00A73EC4"/>
    <w:rsid w:val="00A74292"/>
    <w:rsid w:val="00A7432A"/>
    <w:rsid w:val="00A74BE2"/>
    <w:rsid w:val="00A74D7B"/>
    <w:rsid w:val="00A75129"/>
    <w:rsid w:val="00A751F6"/>
    <w:rsid w:val="00A754AC"/>
    <w:rsid w:val="00A760BB"/>
    <w:rsid w:val="00A76430"/>
    <w:rsid w:val="00A764ED"/>
    <w:rsid w:val="00A7666E"/>
    <w:rsid w:val="00A7678E"/>
    <w:rsid w:val="00A768F1"/>
    <w:rsid w:val="00A76C28"/>
    <w:rsid w:val="00A76FD7"/>
    <w:rsid w:val="00A771FD"/>
    <w:rsid w:val="00A7749A"/>
    <w:rsid w:val="00A77822"/>
    <w:rsid w:val="00A77B54"/>
    <w:rsid w:val="00A8054E"/>
    <w:rsid w:val="00A80B64"/>
    <w:rsid w:val="00A80D2D"/>
    <w:rsid w:val="00A80D54"/>
    <w:rsid w:val="00A80F68"/>
    <w:rsid w:val="00A80FDB"/>
    <w:rsid w:val="00A812BA"/>
    <w:rsid w:val="00A813AC"/>
    <w:rsid w:val="00A815AA"/>
    <w:rsid w:val="00A81710"/>
    <w:rsid w:val="00A8176B"/>
    <w:rsid w:val="00A823B3"/>
    <w:rsid w:val="00A824EC"/>
    <w:rsid w:val="00A826E5"/>
    <w:rsid w:val="00A82944"/>
    <w:rsid w:val="00A83BBF"/>
    <w:rsid w:val="00A83EA8"/>
    <w:rsid w:val="00A843AB"/>
    <w:rsid w:val="00A84B7A"/>
    <w:rsid w:val="00A85125"/>
    <w:rsid w:val="00A851F6"/>
    <w:rsid w:val="00A85417"/>
    <w:rsid w:val="00A85BC9"/>
    <w:rsid w:val="00A85DF7"/>
    <w:rsid w:val="00A8616B"/>
    <w:rsid w:val="00A861A2"/>
    <w:rsid w:val="00A86B24"/>
    <w:rsid w:val="00A86DDB"/>
    <w:rsid w:val="00A87044"/>
    <w:rsid w:val="00A87159"/>
    <w:rsid w:val="00A8786F"/>
    <w:rsid w:val="00A87A2A"/>
    <w:rsid w:val="00A87B10"/>
    <w:rsid w:val="00A87CF3"/>
    <w:rsid w:val="00A90099"/>
    <w:rsid w:val="00A90489"/>
    <w:rsid w:val="00A9055A"/>
    <w:rsid w:val="00A905EB"/>
    <w:rsid w:val="00A9063C"/>
    <w:rsid w:val="00A906D5"/>
    <w:rsid w:val="00A90F3B"/>
    <w:rsid w:val="00A91117"/>
    <w:rsid w:val="00A91731"/>
    <w:rsid w:val="00A91C54"/>
    <w:rsid w:val="00A934FC"/>
    <w:rsid w:val="00A93734"/>
    <w:rsid w:val="00A93B0F"/>
    <w:rsid w:val="00A93CD8"/>
    <w:rsid w:val="00A94611"/>
    <w:rsid w:val="00A950F8"/>
    <w:rsid w:val="00A953B5"/>
    <w:rsid w:val="00A96006"/>
    <w:rsid w:val="00A969FF"/>
    <w:rsid w:val="00A971AF"/>
    <w:rsid w:val="00A97318"/>
    <w:rsid w:val="00A977B5"/>
    <w:rsid w:val="00A97AA2"/>
    <w:rsid w:val="00AA007E"/>
    <w:rsid w:val="00AA0080"/>
    <w:rsid w:val="00AA093F"/>
    <w:rsid w:val="00AA0F0B"/>
    <w:rsid w:val="00AA0FAF"/>
    <w:rsid w:val="00AA119B"/>
    <w:rsid w:val="00AA1267"/>
    <w:rsid w:val="00AA143C"/>
    <w:rsid w:val="00AA155A"/>
    <w:rsid w:val="00AA15F0"/>
    <w:rsid w:val="00AA188A"/>
    <w:rsid w:val="00AA2AE1"/>
    <w:rsid w:val="00AA2B39"/>
    <w:rsid w:val="00AA2E2A"/>
    <w:rsid w:val="00AA355A"/>
    <w:rsid w:val="00AA3F0B"/>
    <w:rsid w:val="00AA3FCA"/>
    <w:rsid w:val="00AA46F0"/>
    <w:rsid w:val="00AA48DC"/>
    <w:rsid w:val="00AA4A0F"/>
    <w:rsid w:val="00AA5001"/>
    <w:rsid w:val="00AA50B2"/>
    <w:rsid w:val="00AA53BC"/>
    <w:rsid w:val="00AA54B3"/>
    <w:rsid w:val="00AA5A07"/>
    <w:rsid w:val="00AA5A7D"/>
    <w:rsid w:val="00AA6A9E"/>
    <w:rsid w:val="00AA70BC"/>
    <w:rsid w:val="00AA71C1"/>
    <w:rsid w:val="00AA7258"/>
    <w:rsid w:val="00AA7356"/>
    <w:rsid w:val="00AA76F8"/>
    <w:rsid w:val="00AA7842"/>
    <w:rsid w:val="00AA79F5"/>
    <w:rsid w:val="00AA7AA4"/>
    <w:rsid w:val="00AB01DF"/>
    <w:rsid w:val="00AB037E"/>
    <w:rsid w:val="00AB04B7"/>
    <w:rsid w:val="00AB0E4C"/>
    <w:rsid w:val="00AB1146"/>
    <w:rsid w:val="00AB118A"/>
    <w:rsid w:val="00AB12AB"/>
    <w:rsid w:val="00AB130F"/>
    <w:rsid w:val="00AB14A0"/>
    <w:rsid w:val="00AB166D"/>
    <w:rsid w:val="00AB1CEF"/>
    <w:rsid w:val="00AB2514"/>
    <w:rsid w:val="00AB2E1D"/>
    <w:rsid w:val="00AB3A11"/>
    <w:rsid w:val="00AB439B"/>
    <w:rsid w:val="00AB4EC2"/>
    <w:rsid w:val="00AB511E"/>
    <w:rsid w:val="00AB53E9"/>
    <w:rsid w:val="00AB5558"/>
    <w:rsid w:val="00AB5A1C"/>
    <w:rsid w:val="00AB61F0"/>
    <w:rsid w:val="00AB67B8"/>
    <w:rsid w:val="00AB68F5"/>
    <w:rsid w:val="00AB69F3"/>
    <w:rsid w:val="00AB6AE7"/>
    <w:rsid w:val="00AB77BE"/>
    <w:rsid w:val="00AB77E8"/>
    <w:rsid w:val="00AB7AAA"/>
    <w:rsid w:val="00AB7DE1"/>
    <w:rsid w:val="00AB7EAC"/>
    <w:rsid w:val="00AB7F71"/>
    <w:rsid w:val="00AC013E"/>
    <w:rsid w:val="00AC091B"/>
    <w:rsid w:val="00AC0ED5"/>
    <w:rsid w:val="00AC0F39"/>
    <w:rsid w:val="00AC1157"/>
    <w:rsid w:val="00AC14AF"/>
    <w:rsid w:val="00AC15A0"/>
    <w:rsid w:val="00AC1CEA"/>
    <w:rsid w:val="00AC1D79"/>
    <w:rsid w:val="00AC1FEC"/>
    <w:rsid w:val="00AC28AD"/>
    <w:rsid w:val="00AC2B13"/>
    <w:rsid w:val="00AC2C55"/>
    <w:rsid w:val="00AC2E75"/>
    <w:rsid w:val="00AC378C"/>
    <w:rsid w:val="00AC3A23"/>
    <w:rsid w:val="00AC3DEC"/>
    <w:rsid w:val="00AC450A"/>
    <w:rsid w:val="00AC46ED"/>
    <w:rsid w:val="00AC4A2F"/>
    <w:rsid w:val="00AC4A5D"/>
    <w:rsid w:val="00AC4B6F"/>
    <w:rsid w:val="00AC4DCA"/>
    <w:rsid w:val="00AC5929"/>
    <w:rsid w:val="00AC5FDD"/>
    <w:rsid w:val="00AC61C0"/>
    <w:rsid w:val="00AC688B"/>
    <w:rsid w:val="00AC6C1F"/>
    <w:rsid w:val="00AC6CE9"/>
    <w:rsid w:val="00AC7CFC"/>
    <w:rsid w:val="00AD00F4"/>
    <w:rsid w:val="00AD0CCF"/>
    <w:rsid w:val="00AD1EAE"/>
    <w:rsid w:val="00AD2118"/>
    <w:rsid w:val="00AD25FD"/>
    <w:rsid w:val="00AD2601"/>
    <w:rsid w:val="00AD27A8"/>
    <w:rsid w:val="00AD2AAF"/>
    <w:rsid w:val="00AD2B14"/>
    <w:rsid w:val="00AD2BA3"/>
    <w:rsid w:val="00AD31BF"/>
    <w:rsid w:val="00AD32AC"/>
    <w:rsid w:val="00AD32D2"/>
    <w:rsid w:val="00AD35E4"/>
    <w:rsid w:val="00AD39FA"/>
    <w:rsid w:val="00AD3BCB"/>
    <w:rsid w:val="00AD4444"/>
    <w:rsid w:val="00AD481E"/>
    <w:rsid w:val="00AD4845"/>
    <w:rsid w:val="00AD4A46"/>
    <w:rsid w:val="00AD5755"/>
    <w:rsid w:val="00AD6A3F"/>
    <w:rsid w:val="00AD71C0"/>
    <w:rsid w:val="00AD735E"/>
    <w:rsid w:val="00AD7A94"/>
    <w:rsid w:val="00AE0192"/>
    <w:rsid w:val="00AE0264"/>
    <w:rsid w:val="00AE0563"/>
    <w:rsid w:val="00AE077B"/>
    <w:rsid w:val="00AE099E"/>
    <w:rsid w:val="00AE0A03"/>
    <w:rsid w:val="00AE0EC2"/>
    <w:rsid w:val="00AE132F"/>
    <w:rsid w:val="00AE157D"/>
    <w:rsid w:val="00AE15FF"/>
    <w:rsid w:val="00AE1FE0"/>
    <w:rsid w:val="00AE2055"/>
    <w:rsid w:val="00AE2470"/>
    <w:rsid w:val="00AE274D"/>
    <w:rsid w:val="00AE2DC3"/>
    <w:rsid w:val="00AE3447"/>
    <w:rsid w:val="00AE3A17"/>
    <w:rsid w:val="00AE3A84"/>
    <w:rsid w:val="00AE3A9A"/>
    <w:rsid w:val="00AE3EC6"/>
    <w:rsid w:val="00AE4439"/>
    <w:rsid w:val="00AE4464"/>
    <w:rsid w:val="00AE4971"/>
    <w:rsid w:val="00AE497F"/>
    <w:rsid w:val="00AE4A78"/>
    <w:rsid w:val="00AE4C3E"/>
    <w:rsid w:val="00AE4D53"/>
    <w:rsid w:val="00AE5BC3"/>
    <w:rsid w:val="00AE5C0D"/>
    <w:rsid w:val="00AE5D3C"/>
    <w:rsid w:val="00AE5DC3"/>
    <w:rsid w:val="00AE636B"/>
    <w:rsid w:val="00AE6FA7"/>
    <w:rsid w:val="00AE71C0"/>
    <w:rsid w:val="00AE721C"/>
    <w:rsid w:val="00AE72F5"/>
    <w:rsid w:val="00AE7306"/>
    <w:rsid w:val="00AE730F"/>
    <w:rsid w:val="00AE744B"/>
    <w:rsid w:val="00AE77F2"/>
    <w:rsid w:val="00AE7815"/>
    <w:rsid w:val="00AE7DBD"/>
    <w:rsid w:val="00AE7E0E"/>
    <w:rsid w:val="00AE7FAE"/>
    <w:rsid w:val="00AF0350"/>
    <w:rsid w:val="00AF0548"/>
    <w:rsid w:val="00AF06F7"/>
    <w:rsid w:val="00AF0C91"/>
    <w:rsid w:val="00AF1219"/>
    <w:rsid w:val="00AF127B"/>
    <w:rsid w:val="00AF1795"/>
    <w:rsid w:val="00AF1D3F"/>
    <w:rsid w:val="00AF2024"/>
    <w:rsid w:val="00AF2682"/>
    <w:rsid w:val="00AF26A5"/>
    <w:rsid w:val="00AF2835"/>
    <w:rsid w:val="00AF2D07"/>
    <w:rsid w:val="00AF32A1"/>
    <w:rsid w:val="00AF3A88"/>
    <w:rsid w:val="00AF3B95"/>
    <w:rsid w:val="00AF3F36"/>
    <w:rsid w:val="00AF3F44"/>
    <w:rsid w:val="00AF3F81"/>
    <w:rsid w:val="00AF42B8"/>
    <w:rsid w:val="00AF44C6"/>
    <w:rsid w:val="00AF4565"/>
    <w:rsid w:val="00AF4D18"/>
    <w:rsid w:val="00AF5396"/>
    <w:rsid w:val="00AF548B"/>
    <w:rsid w:val="00AF5574"/>
    <w:rsid w:val="00AF5952"/>
    <w:rsid w:val="00AF5BC7"/>
    <w:rsid w:val="00AF5D78"/>
    <w:rsid w:val="00AF610F"/>
    <w:rsid w:val="00AF61CF"/>
    <w:rsid w:val="00AF64E0"/>
    <w:rsid w:val="00AF6709"/>
    <w:rsid w:val="00AF71CF"/>
    <w:rsid w:val="00AF7B05"/>
    <w:rsid w:val="00AF7DAD"/>
    <w:rsid w:val="00B002DE"/>
    <w:rsid w:val="00B0089E"/>
    <w:rsid w:val="00B0107E"/>
    <w:rsid w:val="00B01955"/>
    <w:rsid w:val="00B01A9B"/>
    <w:rsid w:val="00B01C04"/>
    <w:rsid w:val="00B01E75"/>
    <w:rsid w:val="00B026FB"/>
    <w:rsid w:val="00B02F00"/>
    <w:rsid w:val="00B02F45"/>
    <w:rsid w:val="00B03263"/>
    <w:rsid w:val="00B03434"/>
    <w:rsid w:val="00B038A5"/>
    <w:rsid w:val="00B0392A"/>
    <w:rsid w:val="00B03ADF"/>
    <w:rsid w:val="00B03DB8"/>
    <w:rsid w:val="00B0404F"/>
    <w:rsid w:val="00B0414C"/>
    <w:rsid w:val="00B044C2"/>
    <w:rsid w:val="00B04547"/>
    <w:rsid w:val="00B04B57"/>
    <w:rsid w:val="00B04BC8"/>
    <w:rsid w:val="00B04C27"/>
    <w:rsid w:val="00B04E66"/>
    <w:rsid w:val="00B05271"/>
    <w:rsid w:val="00B056FB"/>
    <w:rsid w:val="00B05A64"/>
    <w:rsid w:val="00B060C4"/>
    <w:rsid w:val="00B0629C"/>
    <w:rsid w:val="00B063F6"/>
    <w:rsid w:val="00B06601"/>
    <w:rsid w:val="00B066E6"/>
    <w:rsid w:val="00B067C9"/>
    <w:rsid w:val="00B068CD"/>
    <w:rsid w:val="00B07164"/>
    <w:rsid w:val="00B0748F"/>
    <w:rsid w:val="00B07C7B"/>
    <w:rsid w:val="00B100FA"/>
    <w:rsid w:val="00B1024F"/>
    <w:rsid w:val="00B104C5"/>
    <w:rsid w:val="00B10AB6"/>
    <w:rsid w:val="00B11731"/>
    <w:rsid w:val="00B118C8"/>
    <w:rsid w:val="00B12009"/>
    <w:rsid w:val="00B12652"/>
    <w:rsid w:val="00B1284F"/>
    <w:rsid w:val="00B128A7"/>
    <w:rsid w:val="00B13585"/>
    <w:rsid w:val="00B13688"/>
    <w:rsid w:val="00B136AF"/>
    <w:rsid w:val="00B13823"/>
    <w:rsid w:val="00B13949"/>
    <w:rsid w:val="00B139DE"/>
    <w:rsid w:val="00B13B14"/>
    <w:rsid w:val="00B13BEB"/>
    <w:rsid w:val="00B13DC2"/>
    <w:rsid w:val="00B14062"/>
    <w:rsid w:val="00B1415A"/>
    <w:rsid w:val="00B14397"/>
    <w:rsid w:val="00B14564"/>
    <w:rsid w:val="00B14630"/>
    <w:rsid w:val="00B14E66"/>
    <w:rsid w:val="00B14F8C"/>
    <w:rsid w:val="00B15251"/>
    <w:rsid w:val="00B1541D"/>
    <w:rsid w:val="00B1561E"/>
    <w:rsid w:val="00B157FD"/>
    <w:rsid w:val="00B15CA9"/>
    <w:rsid w:val="00B15CCB"/>
    <w:rsid w:val="00B16512"/>
    <w:rsid w:val="00B165E8"/>
    <w:rsid w:val="00B1662E"/>
    <w:rsid w:val="00B16781"/>
    <w:rsid w:val="00B16B0C"/>
    <w:rsid w:val="00B16B73"/>
    <w:rsid w:val="00B17197"/>
    <w:rsid w:val="00B176B7"/>
    <w:rsid w:val="00B17A8B"/>
    <w:rsid w:val="00B17C10"/>
    <w:rsid w:val="00B20812"/>
    <w:rsid w:val="00B209D1"/>
    <w:rsid w:val="00B20DCB"/>
    <w:rsid w:val="00B20F1C"/>
    <w:rsid w:val="00B210A0"/>
    <w:rsid w:val="00B21469"/>
    <w:rsid w:val="00B21674"/>
    <w:rsid w:val="00B2175C"/>
    <w:rsid w:val="00B21C73"/>
    <w:rsid w:val="00B22447"/>
    <w:rsid w:val="00B22863"/>
    <w:rsid w:val="00B235EC"/>
    <w:rsid w:val="00B23641"/>
    <w:rsid w:val="00B236D4"/>
    <w:rsid w:val="00B241B9"/>
    <w:rsid w:val="00B24A2B"/>
    <w:rsid w:val="00B24ED9"/>
    <w:rsid w:val="00B25675"/>
    <w:rsid w:val="00B25774"/>
    <w:rsid w:val="00B25835"/>
    <w:rsid w:val="00B25B1D"/>
    <w:rsid w:val="00B266F5"/>
    <w:rsid w:val="00B26EC3"/>
    <w:rsid w:val="00B27125"/>
    <w:rsid w:val="00B27870"/>
    <w:rsid w:val="00B27C9A"/>
    <w:rsid w:val="00B301D4"/>
    <w:rsid w:val="00B30213"/>
    <w:rsid w:val="00B30567"/>
    <w:rsid w:val="00B3056F"/>
    <w:rsid w:val="00B30D48"/>
    <w:rsid w:val="00B31055"/>
    <w:rsid w:val="00B31434"/>
    <w:rsid w:val="00B3185F"/>
    <w:rsid w:val="00B31AC3"/>
    <w:rsid w:val="00B32187"/>
    <w:rsid w:val="00B3264C"/>
    <w:rsid w:val="00B328A1"/>
    <w:rsid w:val="00B33623"/>
    <w:rsid w:val="00B33D7F"/>
    <w:rsid w:val="00B34356"/>
    <w:rsid w:val="00B345DD"/>
    <w:rsid w:val="00B348AC"/>
    <w:rsid w:val="00B35322"/>
    <w:rsid w:val="00B3535A"/>
    <w:rsid w:val="00B353C8"/>
    <w:rsid w:val="00B354BB"/>
    <w:rsid w:val="00B3579D"/>
    <w:rsid w:val="00B35805"/>
    <w:rsid w:val="00B36273"/>
    <w:rsid w:val="00B3660E"/>
    <w:rsid w:val="00B36794"/>
    <w:rsid w:val="00B367F2"/>
    <w:rsid w:val="00B36C31"/>
    <w:rsid w:val="00B36C65"/>
    <w:rsid w:val="00B36CBC"/>
    <w:rsid w:val="00B36CFD"/>
    <w:rsid w:val="00B36EE8"/>
    <w:rsid w:val="00B370D8"/>
    <w:rsid w:val="00B3726F"/>
    <w:rsid w:val="00B376DC"/>
    <w:rsid w:val="00B37E25"/>
    <w:rsid w:val="00B37F34"/>
    <w:rsid w:val="00B37F4D"/>
    <w:rsid w:val="00B40228"/>
    <w:rsid w:val="00B40615"/>
    <w:rsid w:val="00B40BF8"/>
    <w:rsid w:val="00B41024"/>
    <w:rsid w:val="00B416C1"/>
    <w:rsid w:val="00B4177C"/>
    <w:rsid w:val="00B418B1"/>
    <w:rsid w:val="00B4194E"/>
    <w:rsid w:val="00B419BB"/>
    <w:rsid w:val="00B41BE8"/>
    <w:rsid w:val="00B41F7D"/>
    <w:rsid w:val="00B41FEC"/>
    <w:rsid w:val="00B42C62"/>
    <w:rsid w:val="00B42E9F"/>
    <w:rsid w:val="00B4305E"/>
    <w:rsid w:val="00B434A6"/>
    <w:rsid w:val="00B434F3"/>
    <w:rsid w:val="00B43A47"/>
    <w:rsid w:val="00B43D0E"/>
    <w:rsid w:val="00B43D80"/>
    <w:rsid w:val="00B43DF2"/>
    <w:rsid w:val="00B444D7"/>
    <w:rsid w:val="00B44719"/>
    <w:rsid w:val="00B447B5"/>
    <w:rsid w:val="00B44C48"/>
    <w:rsid w:val="00B44DE5"/>
    <w:rsid w:val="00B453E7"/>
    <w:rsid w:val="00B45566"/>
    <w:rsid w:val="00B457CC"/>
    <w:rsid w:val="00B45D3F"/>
    <w:rsid w:val="00B45DF8"/>
    <w:rsid w:val="00B46256"/>
    <w:rsid w:val="00B465BF"/>
    <w:rsid w:val="00B46888"/>
    <w:rsid w:val="00B46AA6"/>
    <w:rsid w:val="00B46EA7"/>
    <w:rsid w:val="00B46FB4"/>
    <w:rsid w:val="00B47183"/>
    <w:rsid w:val="00B4737C"/>
    <w:rsid w:val="00B47D1F"/>
    <w:rsid w:val="00B47DE6"/>
    <w:rsid w:val="00B50386"/>
    <w:rsid w:val="00B503D7"/>
    <w:rsid w:val="00B506A6"/>
    <w:rsid w:val="00B50833"/>
    <w:rsid w:val="00B50B93"/>
    <w:rsid w:val="00B50C9D"/>
    <w:rsid w:val="00B50CCE"/>
    <w:rsid w:val="00B50F92"/>
    <w:rsid w:val="00B5134E"/>
    <w:rsid w:val="00B5136E"/>
    <w:rsid w:val="00B516FF"/>
    <w:rsid w:val="00B517C4"/>
    <w:rsid w:val="00B51A4D"/>
    <w:rsid w:val="00B51A84"/>
    <w:rsid w:val="00B51E54"/>
    <w:rsid w:val="00B523E6"/>
    <w:rsid w:val="00B5270D"/>
    <w:rsid w:val="00B52C1C"/>
    <w:rsid w:val="00B53465"/>
    <w:rsid w:val="00B537C2"/>
    <w:rsid w:val="00B53E1E"/>
    <w:rsid w:val="00B54180"/>
    <w:rsid w:val="00B54F19"/>
    <w:rsid w:val="00B55353"/>
    <w:rsid w:val="00B55442"/>
    <w:rsid w:val="00B555BF"/>
    <w:rsid w:val="00B5580A"/>
    <w:rsid w:val="00B55D85"/>
    <w:rsid w:val="00B565F7"/>
    <w:rsid w:val="00B570D3"/>
    <w:rsid w:val="00B5751A"/>
    <w:rsid w:val="00B57F3F"/>
    <w:rsid w:val="00B606AE"/>
    <w:rsid w:val="00B6089B"/>
    <w:rsid w:val="00B60919"/>
    <w:rsid w:val="00B61450"/>
    <w:rsid w:val="00B61554"/>
    <w:rsid w:val="00B6172E"/>
    <w:rsid w:val="00B618B7"/>
    <w:rsid w:val="00B619A6"/>
    <w:rsid w:val="00B621C1"/>
    <w:rsid w:val="00B626B6"/>
    <w:rsid w:val="00B6324C"/>
    <w:rsid w:val="00B63299"/>
    <w:rsid w:val="00B633DD"/>
    <w:rsid w:val="00B63573"/>
    <w:rsid w:val="00B636F2"/>
    <w:rsid w:val="00B63852"/>
    <w:rsid w:val="00B63B98"/>
    <w:rsid w:val="00B63D92"/>
    <w:rsid w:val="00B63FBB"/>
    <w:rsid w:val="00B63FE5"/>
    <w:rsid w:val="00B64100"/>
    <w:rsid w:val="00B642E2"/>
    <w:rsid w:val="00B647E9"/>
    <w:rsid w:val="00B6496B"/>
    <w:rsid w:val="00B64B91"/>
    <w:rsid w:val="00B64DB3"/>
    <w:rsid w:val="00B651A9"/>
    <w:rsid w:val="00B65492"/>
    <w:rsid w:val="00B655D0"/>
    <w:rsid w:val="00B65917"/>
    <w:rsid w:val="00B65C18"/>
    <w:rsid w:val="00B665C1"/>
    <w:rsid w:val="00B667FC"/>
    <w:rsid w:val="00B66A22"/>
    <w:rsid w:val="00B671FE"/>
    <w:rsid w:val="00B67478"/>
    <w:rsid w:val="00B67C81"/>
    <w:rsid w:val="00B70854"/>
    <w:rsid w:val="00B709D4"/>
    <w:rsid w:val="00B7133D"/>
    <w:rsid w:val="00B71AFE"/>
    <w:rsid w:val="00B71FFB"/>
    <w:rsid w:val="00B72047"/>
    <w:rsid w:val="00B723ED"/>
    <w:rsid w:val="00B72646"/>
    <w:rsid w:val="00B72809"/>
    <w:rsid w:val="00B728B2"/>
    <w:rsid w:val="00B72A08"/>
    <w:rsid w:val="00B7303F"/>
    <w:rsid w:val="00B730FC"/>
    <w:rsid w:val="00B73121"/>
    <w:rsid w:val="00B7320F"/>
    <w:rsid w:val="00B732DE"/>
    <w:rsid w:val="00B73618"/>
    <w:rsid w:val="00B73E40"/>
    <w:rsid w:val="00B73F86"/>
    <w:rsid w:val="00B7413B"/>
    <w:rsid w:val="00B74366"/>
    <w:rsid w:val="00B74947"/>
    <w:rsid w:val="00B74B02"/>
    <w:rsid w:val="00B74ED2"/>
    <w:rsid w:val="00B7566E"/>
    <w:rsid w:val="00B75EBE"/>
    <w:rsid w:val="00B762F9"/>
    <w:rsid w:val="00B7631F"/>
    <w:rsid w:val="00B7667D"/>
    <w:rsid w:val="00B7678C"/>
    <w:rsid w:val="00B76882"/>
    <w:rsid w:val="00B771B8"/>
    <w:rsid w:val="00B775FD"/>
    <w:rsid w:val="00B77893"/>
    <w:rsid w:val="00B77C7F"/>
    <w:rsid w:val="00B77D46"/>
    <w:rsid w:val="00B80343"/>
    <w:rsid w:val="00B8077F"/>
    <w:rsid w:val="00B808C7"/>
    <w:rsid w:val="00B80B17"/>
    <w:rsid w:val="00B80CF5"/>
    <w:rsid w:val="00B80D5D"/>
    <w:rsid w:val="00B80EC8"/>
    <w:rsid w:val="00B80F22"/>
    <w:rsid w:val="00B812CB"/>
    <w:rsid w:val="00B82024"/>
    <w:rsid w:val="00B828C5"/>
    <w:rsid w:val="00B83336"/>
    <w:rsid w:val="00B835F1"/>
    <w:rsid w:val="00B8394B"/>
    <w:rsid w:val="00B83982"/>
    <w:rsid w:val="00B83CB0"/>
    <w:rsid w:val="00B83FC0"/>
    <w:rsid w:val="00B84195"/>
    <w:rsid w:val="00B850C9"/>
    <w:rsid w:val="00B853F7"/>
    <w:rsid w:val="00B85408"/>
    <w:rsid w:val="00B854B1"/>
    <w:rsid w:val="00B86384"/>
    <w:rsid w:val="00B865D5"/>
    <w:rsid w:val="00B86BE9"/>
    <w:rsid w:val="00B87525"/>
    <w:rsid w:val="00B877F5"/>
    <w:rsid w:val="00B87CB3"/>
    <w:rsid w:val="00B90B00"/>
    <w:rsid w:val="00B90CBD"/>
    <w:rsid w:val="00B91165"/>
    <w:rsid w:val="00B91C2C"/>
    <w:rsid w:val="00B91D59"/>
    <w:rsid w:val="00B91FD0"/>
    <w:rsid w:val="00B92AFC"/>
    <w:rsid w:val="00B92D6F"/>
    <w:rsid w:val="00B931A9"/>
    <w:rsid w:val="00B9330F"/>
    <w:rsid w:val="00B93976"/>
    <w:rsid w:val="00B93EC2"/>
    <w:rsid w:val="00B93FCE"/>
    <w:rsid w:val="00B94198"/>
    <w:rsid w:val="00B9422E"/>
    <w:rsid w:val="00B9464F"/>
    <w:rsid w:val="00B94977"/>
    <w:rsid w:val="00B94B63"/>
    <w:rsid w:val="00B94E43"/>
    <w:rsid w:val="00B94FD1"/>
    <w:rsid w:val="00B9509D"/>
    <w:rsid w:val="00B958AB"/>
    <w:rsid w:val="00B95920"/>
    <w:rsid w:val="00B95B3E"/>
    <w:rsid w:val="00B95F07"/>
    <w:rsid w:val="00B96020"/>
    <w:rsid w:val="00B96B2C"/>
    <w:rsid w:val="00B96DA6"/>
    <w:rsid w:val="00B96DE1"/>
    <w:rsid w:val="00B9769A"/>
    <w:rsid w:val="00B97A81"/>
    <w:rsid w:val="00B97BC9"/>
    <w:rsid w:val="00B97D0B"/>
    <w:rsid w:val="00B97EBA"/>
    <w:rsid w:val="00BA0139"/>
    <w:rsid w:val="00BA0512"/>
    <w:rsid w:val="00BA065D"/>
    <w:rsid w:val="00BA09E2"/>
    <w:rsid w:val="00BA09E9"/>
    <w:rsid w:val="00BA0A6B"/>
    <w:rsid w:val="00BA0B8F"/>
    <w:rsid w:val="00BA0BD0"/>
    <w:rsid w:val="00BA0D0E"/>
    <w:rsid w:val="00BA0E46"/>
    <w:rsid w:val="00BA166B"/>
    <w:rsid w:val="00BA1874"/>
    <w:rsid w:val="00BA2481"/>
    <w:rsid w:val="00BA2841"/>
    <w:rsid w:val="00BA292D"/>
    <w:rsid w:val="00BA30E9"/>
    <w:rsid w:val="00BA355D"/>
    <w:rsid w:val="00BA3982"/>
    <w:rsid w:val="00BA3FA6"/>
    <w:rsid w:val="00BA4068"/>
    <w:rsid w:val="00BA442D"/>
    <w:rsid w:val="00BA455D"/>
    <w:rsid w:val="00BA47DB"/>
    <w:rsid w:val="00BA4F23"/>
    <w:rsid w:val="00BA4FD0"/>
    <w:rsid w:val="00BA539C"/>
    <w:rsid w:val="00BA58CA"/>
    <w:rsid w:val="00BA642E"/>
    <w:rsid w:val="00BA651E"/>
    <w:rsid w:val="00BA6978"/>
    <w:rsid w:val="00BA773C"/>
    <w:rsid w:val="00BA78B6"/>
    <w:rsid w:val="00BA7CE1"/>
    <w:rsid w:val="00BB049D"/>
    <w:rsid w:val="00BB07FC"/>
    <w:rsid w:val="00BB0D3B"/>
    <w:rsid w:val="00BB0E95"/>
    <w:rsid w:val="00BB0EA9"/>
    <w:rsid w:val="00BB0F45"/>
    <w:rsid w:val="00BB0FEA"/>
    <w:rsid w:val="00BB1148"/>
    <w:rsid w:val="00BB11F6"/>
    <w:rsid w:val="00BB1202"/>
    <w:rsid w:val="00BB15C5"/>
    <w:rsid w:val="00BB173F"/>
    <w:rsid w:val="00BB19EC"/>
    <w:rsid w:val="00BB1F96"/>
    <w:rsid w:val="00BB236D"/>
    <w:rsid w:val="00BB272D"/>
    <w:rsid w:val="00BB30EF"/>
    <w:rsid w:val="00BB3D2F"/>
    <w:rsid w:val="00BB3D59"/>
    <w:rsid w:val="00BB408F"/>
    <w:rsid w:val="00BB40DE"/>
    <w:rsid w:val="00BB433D"/>
    <w:rsid w:val="00BB4510"/>
    <w:rsid w:val="00BB4882"/>
    <w:rsid w:val="00BB48C3"/>
    <w:rsid w:val="00BB493C"/>
    <w:rsid w:val="00BB5151"/>
    <w:rsid w:val="00BB554C"/>
    <w:rsid w:val="00BB55DC"/>
    <w:rsid w:val="00BB562D"/>
    <w:rsid w:val="00BB566B"/>
    <w:rsid w:val="00BB57FA"/>
    <w:rsid w:val="00BB57FC"/>
    <w:rsid w:val="00BB5DCA"/>
    <w:rsid w:val="00BB6791"/>
    <w:rsid w:val="00BB6D74"/>
    <w:rsid w:val="00BB6D84"/>
    <w:rsid w:val="00BB6E1F"/>
    <w:rsid w:val="00BB714D"/>
    <w:rsid w:val="00BB734A"/>
    <w:rsid w:val="00BB79DD"/>
    <w:rsid w:val="00BB7D8A"/>
    <w:rsid w:val="00BC00C6"/>
    <w:rsid w:val="00BC0398"/>
    <w:rsid w:val="00BC0821"/>
    <w:rsid w:val="00BC0822"/>
    <w:rsid w:val="00BC0A42"/>
    <w:rsid w:val="00BC0E0A"/>
    <w:rsid w:val="00BC104B"/>
    <w:rsid w:val="00BC10D2"/>
    <w:rsid w:val="00BC2144"/>
    <w:rsid w:val="00BC22A2"/>
    <w:rsid w:val="00BC2692"/>
    <w:rsid w:val="00BC2CE0"/>
    <w:rsid w:val="00BC2CF6"/>
    <w:rsid w:val="00BC2FC1"/>
    <w:rsid w:val="00BC3028"/>
    <w:rsid w:val="00BC3619"/>
    <w:rsid w:val="00BC394A"/>
    <w:rsid w:val="00BC3EDB"/>
    <w:rsid w:val="00BC4BC1"/>
    <w:rsid w:val="00BC53E0"/>
    <w:rsid w:val="00BC575F"/>
    <w:rsid w:val="00BC5AF1"/>
    <w:rsid w:val="00BC5BBC"/>
    <w:rsid w:val="00BC5F17"/>
    <w:rsid w:val="00BC610D"/>
    <w:rsid w:val="00BC67EE"/>
    <w:rsid w:val="00BC6D24"/>
    <w:rsid w:val="00BC74B3"/>
    <w:rsid w:val="00BC7C07"/>
    <w:rsid w:val="00BC7FCA"/>
    <w:rsid w:val="00BD0278"/>
    <w:rsid w:val="00BD0582"/>
    <w:rsid w:val="00BD074D"/>
    <w:rsid w:val="00BD0755"/>
    <w:rsid w:val="00BD0794"/>
    <w:rsid w:val="00BD0915"/>
    <w:rsid w:val="00BD0EEE"/>
    <w:rsid w:val="00BD0FF8"/>
    <w:rsid w:val="00BD1137"/>
    <w:rsid w:val="00BD11C3"/>
    <w:rsid w:val="00BD19A7"/>
    <w:rsid w:val="00BD1B2F"/>
    <w:rsid w:val="00BD2439"/>
    <w:rsid w:val="00BD286B"/>
    <w:rsid w:val="00BD2BA8"/>
    <w:rsid w:val="00BD2D21"/>
    <w:rsid w:val="00BD327F"/>
    <w:rsid w:val="00BD3502"/>
    <w:rsid w:val="00BD36FF"/>
    <w:rsid w:val="00BD3C1E"/>
    <w:rsid w:val="00BD43A6"/>
    <w:rsid w:val="00BD43B0"/>
    <w:rsid w:val="00BD44B6"/>
    <w:rsid w:val="00BD4548"/>
    <w:rsid w:val="00BD5590"/>
    <w:rsid w:val="00BD5613"/>
    <w:rsid w:val="00BD5961"/>
    <w:rsid w:val="00BD5A09"/>
    <w:rsid w:val="00BD5D79"/>
    <w:rsid w:val="00BD5DE5"/>
    <w:rsid w:val="00BD65D8"/>
    <w:rsid w:val="00BD68D0"/>
    <w:rsid w:val="00BD6BFF"/>
    <w:rsid w:val="00BD6F9A"/>
    <w:rsid w:val="00BD7196"/>
    <w:rsid w:val="00BD7553"/>
    <w:rsid w:val="00BD7591"/>
    <w:rsid w:val="00BD76BB"/>
    <w:rsid w:val="00BE06BD"/>
    <w:rsid w:val="00BE0855"/>
    <w:rsid w:val="00BE08AB"/>
    <w:rsid w:val="00BE08B0"/>
    <w:rsid w:val="00BE0975"/>
    <w:rsid w:val="00BE0CD8"/>
    <w:rsid w:val="00BE0FA2"/>
    <w:rsid w:val="00BE14E0"/>
    <w:rsid w:val="00BE15FA"/>
    <w:rsid w:val="00BE1E9D"/>
    <w:rsid w:val="00BE2320"/>
    <w:rsid w:val="00BE250C"/>
    <w:rsid w:val="00BE26F4"/>
    <w:rsid w:val="00BE2A91"/>
    <w:rsid w:val="00BE2AEF"/>
    <w:rsid w:val="00BE2C04"/>
    <w:rsid w:val="00BE2D1B"/>
    <w:rsid w:val="00BE30EA"/>
    <w:rsid w:val="00BE3296"/>
    <w:rsid w:val="00BE32DD"/>
    <w:rsid w:val="00BE3691"/>
    <w:rsid w:val="00BE3980"/>
    <w:rsid w:val="00BE40E3"/>
    <w:rsid w:val="00BE42C2"/>
    <w:rsid w:val="00BE42C8"/>
    <w:rsid w:val="00BE4590"/>
    <w:rsid w:val="00BE4800"/>
    <w:rsid w:val="00BE49D1"/>
    <w:rsid w:val="00BE4BCF"/>
    <w:rsid w:val="00BE564B"/>
    <w:rsid w:val="00BE5A76"/>
    <w:rsid w:val="00BE5B2C"/>
    <w:rsid w:val="00BE6857"/>
    <w:rsid w:val="00BE6EED"/>
    <w:rsid w:val="00BE742F"/>
    <w:rsid w:val="00BE76FA"/>
    <w:rsid w:val="00BE7910"/>
    <w:rsid w:val="00BE79FF"/>
    <w:rsid w:val="00BE7D5E"/>
    <w:rsid w:val="00BE7DBE"/>
    <w:rsid w:val="00BF0B10"/>
    <w:rsid w:val="00BF10E6"/>
    <w:rsid w:val="00BF1606"/>
    <w:rsid w:val="00BF1C07"/>
    <w:rsid w:val="00BF1D32"/>
    <w:rsid w:val="00BF21DD"/>
    <w:rsid w:val="00BF2A32"/>
    <w:rsid w:val="00BF2E3A"/>
    <w:rsid w:val="00BF35F4"/>
    <w:rsid w:val="00BF3A46"/>
    <w:rsid w:val="00BF3B1F"/>
    <w:rsid w:val="00BF3B91"/>
    <w:rsid w:val="00BF3BBA"/>
    <w:rsid w:val="00BF4228"/>
    <w:rsid w:val="00BF4642"/>
    <w:rsid w:val="00BF490D"/>
    <w:rsid w:val="00BF4F04"/>
    <w:rsid w:val="00BF54C1"/>
    <w:rsid w:val="00BF5B27"/>
    <w:rsid w:val="00BF62DD"/>
    <w:rsid w:val="00BF663A"/>
    <w:rsid w:val="00BF6986"/>
    <w:rsid w:val="00BF6CD3"/>
    <w:rsid w:val="00BF71E5"/>
    <w:rsid w:val="00BF72DB"/>
    <w:rsid w:val="00BF74C1"/>
    <w:rsid w:val="00BF76C2"/>
    <w:rsid w:val="00BF7719"/>
    <w:rsid w:val="00BF7908"/>
    <w:rsid w:val="00C004DB"/>
    <w:rsid w:val="00C0093B"/>
    <w:rsid w:val="00C00AB1"/>
    <w:rsid w:val="00C00CF7"/>
    <w:rsid w:val="00C016D4"/>
    <w:rsid w:val="00C0190E"/>
    <w:rsid w:val="00C01D93"/>
    <w:rsid w:val="00C01EF1"/>
    <w:rsid w:val="00C02747"/>
    <w:rsid w:val="00C02A2B"/>
    <w:rsid w:val="00C02C7A"/>
    <w:rsid w:val="00C02D8E"/>
    <w:rsid w:val="00C03103"/>
    <w:rsid w:val="00C03359"/>
    <w:rsid w:val="00C0343C"/>
    <w:rsid w:val="00C0372A"/>
    <w:rsid w:val="00C03D44"/>
    <w:rsid w:val="00C04027"/>
    <w:rsid w:val="00C04566"/>
    <w:rsid w:val="00C048F6"/>
    <w:rsid w:val="00C04D26"/>
    <w:rsid w:val="00C04F16"/>
    <w:rsid w:val="00C05308"/>
    <w:rsid w:val="00C05B01"/>
    <w:rsid w:val="00C05BAD"/>
    <w:rsid w:val="00C05C4D"/>
    <w:rsid w:val="00C05CD5"/>
    <w:rsid w:val="00C05DF1"/>
    <w:rsid w:val="00C05F48"/>
    <w:rsid w:val="00C063CD"/>
    <w:rsid w:val="00C066A6"/>
    <w:rsid w:val="00C06A6C"/>
    <w:rsid w:val="00C06CC3"/>
    <w:rsid w:val="00C06DE7"/>
    <w:rsid w:val="00C06E77"/>
    <w:rsid w:val="00C06EAD"/>
    <w:rsid w:val="00C06EBE"/>
    <w:rsid w:val="00C07261"/>
    <w:rsid w:val="00C0726D"/>
    <w:rsid w:val="00C07496"/>
    <w:rsid w:val="00C07590"/>
    <w:rsid w:val="00C077D0"/>
    <w:rsid w:val="00C07B8A"/>
    <w:rsid w:val="00C07CA8"/>
    <w:rsid w:val="00C07DAA"/>
    <w:rsid w:val="00C106B8"/>
    <w:rsid w:val="00C1099B"/>
    <w:rsid w:val="00C109CA"/>
    <w:rsid w:val="00C109EF"/>
    <w:rsid w:val="00C10B38"/>
    <w:rsid w:val="00C111F5"/>
    <w:rsid w:val="00C111F6"/>
    <w:rsid w:val="00C115D9"/>
    <w:rsid w:val="00C115DF"/>
    <w:rsid w:val="00C118CD"/>
    <w:rsid w:val="00C1230B"/>
    <w:rsid w:val="00C123EC"/>
    <w:rsid w:val="00C1248C"/>
    <w:rsid w:val="00C12E20"/>
    <w:rsid w:val="00C12E22"/>
    <w:rsid w:val="00C1373C"/>
    <w:rsid w:val="00C13B18"/>
    <w:rsid w:val="00C13C72"/>
    <w:rsid w:val="00C13D52"/>
    <w:rsid w:val="00C13D68"/>
    <w:rsid w:val="00C13D89"/>
    <w:rsid w:val="00C140BE"/>
    <w:rsid w:val="00C1446E"/>
    <w:rsid w:val="00C144A0"/>
    <w:rsid w:val="00C1525A"/>
    <w:rsid w:val="00C1526E"/>
    <w:rsid w:val="00C156FA"/>
    <w:rsid w:val="00C15D32"/>
    <w:rsid w:val="00C15D58"/>
    <w:rsid w:val="00C16511"/>
    <w:rsid w:val="00C168DF"/>
    <w:rsid w:val="00C1698F"/>
    <w:rsid w:val="00C16DFD"/>
    <w:rsid w:val="00C17536"/>
    <w:rsid w:val="00C17616"/>
    <w:rsid w:val="00C17B79"/>
    <w:rsid w:val="00C17C88"/>
    <w:rsid w:val="00C201C1"/>
    <w:rsid w:val="00C20752"/>
    <w:rsid w:val="00C20E0B"/>
    <w:rsid w:val="00C20FE3"/>
    <w:rsid w:val="00C21C45"/>
    <w:rsid w:val="00C21C4D"/>
    <w:rsid w:val="00C21C62"/>
    <w:rsid w:val="00C21CB7"/>
    <w:rsid w:val="00C22450"/>
    <w:rsid w:val="00C232B1"/>
    <w:rsid w:val="00C233DB"/>
    <w:rsid w:val="00C2359E"/>
    <w:rsid w:val="00C23919"/>
    <w:rsid w:val="00C2395C"/>
    <w:rsid w:val="00C23AB1"/>
    <w:rsid w:val="00C23B69"/>
    <w:rsid w:val="00C241D8"/>
    <w:rsid w:val="00C24307"/>
    <w:rsid w:val="00C2472A"/>
    <w:rsid w:val="00C24CD6"/>
    <w:rsid w:val="00C24D45"/>
    <w:rsid w:val="00C25986"/>
    <w:rsid w:val="00C25F3D"/>
    <w:rsid w:val="00C26033"/>
    <w:rsid w:val="00C2635E"/>
    <w:rsid w:val="00C26E06"/>
    <w:rsid w:val="00C270C3"/>
    <w:rsid w:val="00C273BF"/>
    <w:rsid w:val="00C273ED"/>
    <w:rsid w:val="00C27B4B"/>
    <w:rsid w:val="00C27B5F"/>
    <w:rsid w:val="00C27DB7"/>
    <w:rsid w:val="00C27E66"/>
    <w:rsid w:val="00C30999"/>
    <w:rsid w:val="00C315A0"/>
    <w:rsid w:val="00C31C09"/>
    <w:rsid w:val="00C32110"/>
    <w:rsid w:val="00C32400"/>
    <w:rsid w:val="00C3249B"/>
    <w:rsid w:val="00C3260F"/>
    <w:rsid w:val="00C32C98"/>
    <w:rsid w:val="00C32F57"/>
    <w:rsid w:val="00C3305E"/>
    <w:rsid w:val="00C33428"/>
    <w:rsid w:val="00C33880"/>
    <w:rsid w:val="00C33A5F"/>
    <w:rsid w:val="00C33E54"/>
    <w:rsid w:val="00C340E1"/>
    <w:rsid w:val="00C34266"/>
    <w:rsid w:val="00C343EB"/>
    <w:rsid w:val="00C34856"/>
    <w:rsid w:val="00C34957"/>
    <w:rsid w:val="00C34975"/>
    <w:rsid w:val="00C34D88"/>
    <w:rsid w:val="00C34E41"/>
    <w:rsid w:val="00C35114"/>
    <w:rsid w:val="00C3548A"/>
    <w:rsid w:val="00C35613"/>
    <w:rsid w:val="00C356F9"/>
    <w:rsid w:val="00C35A48"/>
    <w:rsid w:val="00C35DC1"/>
    <w:rsid w:val="00C36013"/>
    <w:rsid w:val="00C36A1C"/>
    <w:rsid w:val="00C36A89"/>
    <w:rsid w:val="00C36DA9"/>
    <w:rsid w:val="00C36FD5"/>
    <w:rsid w:val="00C37A20"/>
    <w:rsid w:val="00C37AF7"/>
    <w:rsid w:val="00C37DCC"/>
    <w:rsid w:val="00C40344"/>
    <w:rsid w:val="00C40BDF"/>
    <w:rsid w:val="00C415C2"/>
    <w:rsid w:val="00C41F0B"/>
    <w:rsid w:val="00C425C3"/>
    <w:rsid w:val="00C427A9"/>
    <w:rsid w:val="00C4296C"/>
    <w:rsid w:val="00C42B5E"/>
    <w:rsid w:val="00C42D70"/>
    <w:rsid w:val="00C42FA7"/>
    <w:rsid w:val="00C43231"/>
    <w:rsid w:val="00C43723"/>
    <w:rsid w:val="00C43849"/>
    <w:rsid w:val="00C4391E"/>
    <w:rsid w:val="00C43A3C"/>
    <w:rsid w:val="00C43CF0"/>
    <w:rsid w:val="00C43D5B"/>
    <w:rsid w:val="00C4419D"/>
    <w:rsid w:val="00C4421E"/>
    <w:rsid w:val="00C4439E"/>
    <w:rsid w:val="00C443E9"/>
    <w:rsid w:val="00C447F4"/>
    <w:rsid w:val="00C44A28"/>
    <w:rsid w:val="00C44DCF"/>
    <w:rsid w:val="00C44FAE"/>
    <w:rsid w:val="00C452D1"/>
    <w:rsid w:val="00C45C6F"/>
    <w:rsid w:val="00C45FD0"/>
    <w:rsid w:val="00C45FF9"/>
    <w:rsid w:val="00C46436"/>
    <w:rsid w:val="00C4659F"/>
    <w:rsid w:val="00C46A26"/>
    <w:rsid w:val="00C46A65"/>
    <w:rsid w:val="00C472E4"/>
    <w:rsid w:val="00C4732F"/>
    <w:rsid w:val="00C47724"/>
    <w:rsid w:val="00C47C0F"/>
    <w:rsid w:val="00C5030B"/>
    <w:rsid w:val="00C507B5"/>
    <w:rsid w:val="00C5093E"/>
    <w:rsid w:val="00C50B9E"/>
    <w:rsid w:val="00C50F28"/>
    <w:rsid w:val="00C51BE8"/>
    <w:rsid w:val="00C51CE4"/>
    <w:rsid w:val="00C52E61"/>
    <w:rsid w:val="00C53003"/>
    <w:rsid w:val="00C5322C"/>
    <w:rsid w:val="00C53468"/>
    <w:rsid w:val="00C53B5D"/>
    <w:rsid w:val="00C54137"/>
    <w:rsid w:val="00C54F96"/>
    <w:rsid w:val="00C55363"/>
    <w:rsid w:val="00C556E5"/>
    <w:rsid w:val="00C55A5F"/>
    <w:rsid w:val="00C55AD9"/>
    <w:rsid w:val="00C55C53"/>
    <w:rsid w:val="00C55CA3"/>
    <w:rsid w:val="00C55DDE"/>
    <w:rsid w:val="00C562D3"/>
    <w:rsid w:val="00C568D6"/>
    <w:rsid w:val="00C56A78"/>
    <w:rsid w:val="00C575BB"/>
    <w:rsid w:val="00C5779F"/>
    <w:rsid w:val="00C57AFC"/>
    <w:rsid w:val="00C57E59"/>
    <w:rsid w:val="00C57F86"/>
    <w:rsid w:val="00C57FBA"/>
    <w:rsid w:val="00C60052"/>
    <w:rsid w:val="00C603D5"/>
    <w:rsid w:val="00C60652"/>
    <w:rsid w:val="00C606B2"/>
    <w:rsid w:val="00C609DD"/>
    <w:rsid w:val="00C60A26"/>
    <w:rsid w:val="00C60D64"/>
    <w:rsid w:val="00C61796"/>
    <w:rsid w:val="00C61D54"/>
    <w:rsid w:val="00C6214C"/>
    <w:rsid w:val="00C62336"/>
    <w:rsid w:val="00C624C9"/>
    <w:rsid w:val="00C624EB"/>
    <w:rsid w:val="00C63357"/>
    <w:rsid w:val="00C63BCB"/>
    <w:rsid w:val="00C63C04"/>
    <w:rsid w:val="00C6434C"/>
    <w:rsid w:val="00C64357"/>
    <w:rsid w:val="00C6458C"/>
    <w:rsid w:val="00C646BF"/>
    <w:rsid w:val="00C647F4"/>
    <w:rsid w:val="00C64873"/>
    <w:rsid w:val="00C6489B"/>
    <w:rsid w:val="00C64D56"/>
    <w:rsid w:val="00C65A2B"/>
    <w:rsid w:val="00C660F7"/>
    <w:rsid w:val="00C66203"/>
    <w:rsid w:val="00C662DA"/>
    <w:rsid w:val="00C66806"/>
    <w:rsid w:val="00C66A3E"/>
    <w:rsid w:val="00C66AFD"/>
    <w:rsid w:val="00C67399"/>
    <w:rsid w:val="00C6761E"/>
    <w:rsid w:val="00C67B5C"/>
    <w:rsid w:val="00C67BDC"/>
    <w:rsid w:val="00C67BF2"/>
    <w:rsid w:val="00C713AB"/>
    <w:rsid w:val="00C7145E"/>
    <w:rsid w:val="00C719DF"/>
    <w:rsid w:val="00C71BEF"/>
    <w:rsid w:val="00C71EAD"/>
    <w:rsid w:val="00C71FBC"/>
    <w:rsid w:val="00C71FFD"/>
    <w:rsid w:val="00C721FF"/>
    <w:rsid w:val="00C728C5"/>
    <w:rsid w:val="00C72C5D"/>
    <w:rsid w:val="00C72D11"/>
    <w:rsid w:val="00C72D5A"/>
    <w:rsid w:val="00C7334E"/>
    <w:rsid w:val="00C738BB"/>
    <w:rsid w:val="00C73982"/>
    <w:rsid w:val="00C73B14"/>
    <w:rsid w:val="00C741E7"/>
    <w:rsid w:val="00C74396"/>
    <w:rsid w:val="00C74A1C"/>
    <w:rsid w:val="00C74CB6"/>
    <w:rsid w:val="00C74E51"/>
    <w:rsid w:val="00C75303"/>
    <w:rsid w:val="00C75A64"/>
    <w:rsid w:val="00C75CCF"/>
    <w:rsid w:val="00C760BE"/>
    <w:rsid w:val="00C76159"/>
    <w:rsid w:val="00C76515"/>
    <w:rsid w:val="00C7661D"/>
    <w:rsid w:val="00C7666D"/>
    <w:rsid w:val="00C76844"/>
    <w:rsid w:val="00C7698B"/>
    <w:rsid w:val="00C773F8"/>
    <w:rsid w:val="00C779A3"/>
    <w:rsid w:val="00C77DE4"/>
    <w:rsid w:val="00C80122"/>
    <w:rsid w:val="00C81099"/>
    <w:rsid w:val="00C81733"/>
    <w:rsid w:val="00C818AB"/>
    <w:rsid w:val="00C819EB"/>
    <w:rsid w:val="00C81BE7"/>
    <w:rsid w:val="00C821FD"/>
    <w:rsid w:val="00C822F7"/>
    <w:rsid w:val="00C8274A"/>
    <w:rsid w:val="00C8280E"/>
    <w:rsid w:val="00C829E7"/>
    <w:rsid w:val="00C82F1D"/>
    <w:rsid w:val="00C83064"/>
    <w:rsid w:val="00C83192"/>
    <w:rsid w:val="00C838BC"/>
    <w:rsid w:val="00C83B39"/>
    <w:rsid w:val="00C83EDA"/>
    <w:rsid w:val="00C84BE4"/>
    <w:rsid w:val="00C84BEA"/>
    <w:rsid w:val="00C85067"/>
    <w:rsid w:val="00C85184"/>
    <w:rsid w:val="00C8531C"/>
    <w:rsid w:val="00C85832"/>
    <w:rsid w:val="00C85981"/>
    <w:rsid w:val="00C859CA"/>
    <w:rsid w:val="00C86325"/>
    <w:rsid w:val="00C863B8"/>
    <w:rsid w:val="00C86C57"/>
    <w:rsid w:val="00C86E5E"/>
    <w:rsid w:val="00C876C1"/>
    <w:rsid w:val="00C8778F"/>
    <w:rsid w:val="00C87B98"/>
    <w:rsid w:val="00C90401"/>
    <w:rsid w:val="00C9073A"/>
    <w:rsid w:val="00C9086D"/>
    <w:rsid w:val="00C90AB9"/>
    <w:rsid w:val="00C9127A"/>
    <w:rsid w:val="00C91A39"/>
    <w:rsid w:val="00C91B01"/>
    <w:rsid w:val="00C91C0A"/>
    <w:rsid w:val="00C91CB1"/>
    <w:rsid w:val="00C923B3"/>
    <w:rsid w:val="00C92449"/>
    <w:rsid w:val="00C931DE"/>
    <w:rsid w:val="00C9324A"/>
    <w:rsid w:val="00C93AB2"/>
    <w:rsid w:val="00C93DB6"/>
    <w:rsid w:val="00C94376"/>
    <w:rsid w:val="00C94DB7"/>
    <w:rsid w:val="00C94EA8"/>
    <w:rsid w:val="00C950D0"/>
    <w:rsid w:val="00C95143"/>
    <w:rsid w:val="00C95712"/>
    <w:rsid w:val="00C9588D"/>
    <w:rsid w:val="00C959CA"/>
    <w:rsid w:val="00C95A25"/>
    <w:rsid w:val="00C95B1A"/>
    <w:rsid w:val="00C96585"/>
    <w:rsid w:val="00C968BF"/>
    <w:rsid w:val="00C96CF5"/>
    <w:rsid w:val="00C97711"/>
    <w:rsid w:val="00C97717"/>
    <w:rsid w:val="00C9774D"/>
    <w:rsid w:val="00C9789E"/>
    <w:rsid w:val="00C979BB"/>
    <w:rsid w:val="00C97A25"/>
    <w:rsid w:val="00C97B70"/>
    <w:rsid w:val="00C97B82"/>
    <w:rsid w:val="00C97B9F"/>
    <w:rsid w:val="00C97E13"/>
    <w:rsid w:val="00C97F5E"/>
    <w:rsid w:val="00CA02FD"/>
    <w:rsid w:val="00CA0313"/>
    <w:rsid w:val="00CA0858"/>
    <w:rsid w:val="00CA0B55"/>
    <w:rsid w:val="00CA1C2D"/>
    <w:rsid w:val="00CA262B"/>
    <w:rsid w:val="00CA2A59"/>
    <w:rsid w:val="00CA2D16"/>
    <w:rsid w:val="00CA2F95"/>
    <w:rsid w:val="00CA30E5"/>
    <w:rsid w:val="00CA3780"/>
    <w:rsid w:val="00CA424B"/>
    <w:rsid w:val="00CA49D0"/>
    <w:rsid w:val="00CA4ACD"/>
    <w:rsid w:val="00CA4CB0"/>
    <w:rsid w:val="00CA5326"/>
    <w:rsid w:val="00CA5A1A"/>
    <w:rsid w:val="00CA6130"/>
    <w:rsid w:val="00CA6180"/>
    <w:rsid w:val="00CA667C"/>
    <w:rsid w:val="00CA6869"/>
    <w:rsid w:val="00CA691D"/>
    <w:rsid w:val="00CA6AF6"/>
    <w:rsid w:val="00CA7009"/>
    <w:rsid w:val="00CA704A"/>
    <w:rsid w:val="00CA712C"/>
    <w:rsid w:val="00CA7320"/>
    <w:rsid w:val="00CA7708"/>
    <w:rsid w:val="00CA77A9"/>
    <w:rsid w:val="00CA7917"/>
    <w:rsid w:val="00CA7A58"/>
    <w:rsid w:val="00CA7CCB"/>
    <w:rsid w:val="00CA7D4F"/>
    <w:rsid w:val="00CA7DBF"/>
    <w:rsid w:val="00CB0244"/>
    <w:rsid w:val="00CB0780"/>
    <w:rsid w:val="00CB1219"/>
    <w:rsid w:val="00CB14F0"/>
    <w:rsid w:val="00CB1657"/>
    <w:rsid w:val="00CB1A26"/>
    <w:rsid w:val="00CB1DE0"/>
    <w:rsid w:val="00CB1FD6"/>
    <w:rsid w:val="00CB3AF0"/>
    <w:rsid w:val="00CB4418"/>
    <w:rsid w:val="00CB4725"/>
    <w:rsid w:val="00CB4A5B"/>
    <w:rsid w:val="00CB5090"/>
    <w:rsid w:val="00CB5B3A"/>
    <w:rsid w:val="00CB5F11"/>
    <w:rsid w:val="00CB5FA7"/>
    <w:rsid w:val="00CB6285"/>
    <w:rsid w:val="00CB62BA"/>
    <w:rsid w:val="00CB6510"/>
    <w:rsid w:val="00CB6B6F"/>
    <w:rsid w:val="00CB734A"/>
    <w:rsid w:val="00CB7417"/>
    <w:rsid w:val="00CB799E"/>
    <w:rsid w:val="00CB7B11"/>
    <w:rsid w:val="00CB7D87"/>
    <w:rsid w:val="00CB7E2D"/>
    <w:rsid w:val="00CC0234"/>
    <w:rsid w:val="00CC0252"/>
    <w:rsid w:val="00CC035D"/>
    <w:rsid w:val="00CC05C3"/>
    <w:rsid w:val="00CC06D5"/>
    <w:rsid w:val="00CC0920"/>
    <w:rsid w:val="00CC0D47"/>
    <w:rsid w:val="00CC0E0D"/>
    <w:rsid w:val="00CC19E6"/>
    <w:rsid w:val="00CC1BC6"/>
    <w:rsid w:val="00CC1CF7"/>
    <w:rsid w:val="00CC215A"/>
    <w:rsid w:val="00CC28D2"/>
    <w:rsid w:val="00CC30ED"/>
    <w:rsid w:val="00CC31B9"/>
    <w:rsid w:val="00CC3299"/>
    <w:rsid w:val="00CC342C"/>
    <w:rsid w:val="00CC3550"/>
    <w:rsid w:val="00CC3775"/>
    <w:rsid w:val="00CC37FF"/>
    <w:rsid w:val="00CC3954"/>
    <w:rsid w:val="00CC3C03"/>
    <w:rsid w:val="00CC4077"/>
    <w:rsid w:val="00CC411C"/>
    <w:rsid w:val="00CC450C"/>
    <w:rsid w:val="00CC48F3"/>
    <w:rsid w:val="00CC4BA5"/>
    <w:rsid w:val="00CC4C14"/>
    <w:rsid w:val="00CC5229"/>
    <w:rsid w:val="00CC551C"/>
    <w:rsid w:val="00CC557A"/>
    <w:rsid w:val="00CC569E"/>
    <w:rsid w:val="00CC57D4"/>
    <w:rsid w:val="00CC5A7E"/>
    <w:rsid w:val="00CC5D05"/>
    <w:rsid w:val="00CC5FA5"/>
    <w:rsid w:val="00CC603A"/>
    <w:rsid w:val="00CC625E"/>
    <w:rsid w:val="00CC6324"/>
    <w:rsid w:val="00CC6738"/>
    <w:rsid w:val="00CC6DB9"/>
    <w:rsid w:val="00CC71A3"/>
    <w:rsid w:val="00CC7238"/>
    <w:rsid w:val="00CC7732"/>
    <w:rsid w:val="00CC77C9"/>
    <w:rsid w:val="00CC787E"/>
    <w:rsid w:val="00CC7D8B"/>
    <w:rsid w:val="00CC7F58"/>
    <w:rsid w:val="00CC7F8F"/>
    <w:rsid w:val="00CD027E"/>
    <w:rsid w:val="00CD0F59"/>
    <w:rsid w:val="00CD12B8"/>
    <w:rsid w:val="00CD138B"/>
    <w:rsid w:val="00CD169C"/>
    <w:rsid w:val="00CD2614"/>
    <w:rsid w:val="00CD279D"/>
    <w:rsid w:val="00CD28E4"/>
    <w:rsid w:val="00CD2BF0"/>
    <w:rsid w:val="00CD2C39"/>
    <w:rsid w:val="00CD3295"/>
    <w:rsid w:val="00CD3738"/>
    <w:rsid w:val="00CD37DB"/>
    <w:rsid w:val="00CD3BE8"/>
    <w:rsid w:val="00CD4002"/>
    <w:rsid w:val="00CD412D"/>
    <w:rsid w:val="00CD4261"/>
    <w:rsid w:val="00CD42FC"/>
    <w:rsid w:val="00CD47D7"/>
    <w:rsid w:val="00CD48D5"/>
    <w:rsid w:val="00CD49B8"/>
    <w:rsid w:val="00CD4C23"/>
    <w:rsid w:val="00CD4C3D"/>
    <w:rsid w:val="00CD4F52"/>
    <w:rsid w:val="00CD5A6C"/>
    <w:rsid w:val="00CD5B3F"/>
    <w:rsid w:val="00CD6112"/>
    <w:rsid w:val="00CD6407"/>
    <w:rsid w:val="00CD663B"/>
    <w:rsid w:val="00CD6777"/>
    <w:rsid w:val="00CD6D6A"/>
    <w:rsid w:val="00CD6E19"/>
    <w:rsid w:val="00CD7044"/>
    <w:rsid w:val="00CD7347"/>
    <w:rsid w:val="00CD74EE"/>
    <w:rsid w:val="00CD75F1"/>
    <w:rsid w:val="00CD775B"/>
    <w:rsid w:val="00CD786B"/>
    <w:rsid w:val="00CD7B05"/>
    <w:rsid w:val="00CD7E86"/>
    <w:rsid w:val="00CE02F7"/>
    <w:rsid w:val="00CE032E"/>
    <w:rsid w:val="00CE038B"/>
    <w:rsid w:val="00CE0481"/>
    <w:rsid w:val="00CE0767"/>
    <w:rsid w:val="00CE0813"/>
    <w:rsid w:val="00CE12B7"/>
    <w:rsid w:val="00CE1B74"/>
    <w:rsid w:val="00CE1DCD"/>
    <w:rsid w:val="00CE2278"/>
    <w:rsid w:val="00CE244A"/>
    <w:rsid w:val="00CE2597"/>
    <w:rsid w:val="00CE28AF"/>
    <w:rsid w:val="00CE35FE"/>
    <w:rsid w:val="00CE3D1B"/>
    <w:rsid w:val="00CE5F67"/>
    <w:rsid w:val="00CE62E1"/>
    <w:rsid w:val="00CE6577"/>
    <w:rsid w:val="00CE7082"/>
    <w:rsid w:val="00CE71AD"/>
    <w:rsid w:val="00CE7215"/>
    <w:rsid w:val="00CE72D0"/>
    <w:rsid w:val="00CE761F"/>
    <w:rsid w:val="00CE7677"/>
    <w:rsid w:val="00CE7B0D"/>
    <w:rsid w:val="00CE7BB6"/>
    <w:rsid w:val="00CE7ED7"/>
    <w:rsid w:val="00CE7F41"/>
    <w:rsid w:val="00CE7F52"/>
    <w:rsid w:val="00CF0191"/>
    <w:rsid w:val="00CF05D2"/>
    <w:rsid w:val="00CF0629"/>
    <w:rsid w:val="00CF06D5"/>
    <w:rsid w:val="00CF0817"/>
    <w:rsid w:val="00CF08BC"/>
    <w:rsid w:val="00CF0CEE"/>
    <w:rsid w:val="00CF0E81"/>
    <w:rsid w:val="00CF106A"/>
    <w:rsid w:val="00CF12A8"/>
    <w:rsid w:val="00CF14BA"/>
    <w:rsid w:val="00CF1600"/>
    <w:rsid w:val="00CF161A"/>
    <w:rsid w:val="00CF16C6"/>
    <w:rsid w:val="00CF1834"/>
    <w:rsid w:val="00CF1C49"/>
    <w:rsid w:val="00CF2498"/>
    <w:rsid w:val="00CF266A"/>
    <w:rsid w:val="00CF281A"/>
    <w:rsid w:val="00CF2832"/>
    <w:rsid w:val="00CF2D82"/>
    <w:rsid w:val="00CF3434"/>
    <w:rsid w:val="00CF3775"/>
    <w:rsid w:val="00CF3F31"/>
    <w:rsid w:val="00CF3FC4"/>
    <w:rsid w:val="00CF4696"/>
    <w:rsid w:val="00CF49A8"/>
    <w:rsid w:val="00CF52BD"/>
    <w:rsid w:val="00CF5808"/>
    <w:rsid w:val="00CF5A82"/>
    <w:rsid w:val="00CF5B9A"/>
    <w:rsid w:val="00CF5CED"/>
    <w:rsid w:val="00CF5EA6"/>
    <w:rsid w:val="00CF60BF"/>
    <w:rsid w:val="00CF6213"/>
    <w:rsid w:val="00CF642E"/>
    <w:rsid w:val="00CF6ED8"/>
    <w:rsid w:val="00CF70AB"/>
    <w:rsid w:val="00CF7206"/>
    <w:rsid w:val="00CF727E"/>
    <w:rsid w:val="00CF73BA"/>
    <w:rsid w:val="00D00721"/>
    <w:rsid w:val="00D00A5F"/>
    <w:rsid w:val="00D0255A"/>
    <w:rsid w:val="00D026B7"/>
    <w:rsid w:val="00D027A3"/>
    <w:rsid w:val="00D02969"/>
    <w:rsid w:val="00D02AC5"/>
    <w:rsid w:val="00D02D17"/>
    <w:rsid w:val="00D03529"/>
    <w:rsid w:val="00D039EE"/>
    <w:rsid w:val="00D03CD1"/>
    <w:rsid w:val="00D04B72"/>
    <w:rsid w:val="00D04F22"/>
    <w:rsid w:val="00D05103"/>
    <w:rsid w:val="00D05333"/>
    <w:rsid w:val="00D05BBA"/>
    <w:rsid w:val="00D05E91"/>
    <w:rsid w:val="00D0612F"/>
    <w:rsid w:val="00D064FB"/>
    <w:rsid w:val="00D06740"/>
    <w:rsid w:val="00D0687C"/>
    <w:rsid w:val="00D06925"/>
    <w:rsid w:val="00D06A73"/>
    <w:rsid w:val="00D06BC4"/>
    <w:rsid w:val="00D06C88"/>
    <w:rsid w:val="00D06F1F"/>
    <w:rsid w:val="00D077DF"/>
    <w:rsid w:val="00D07D73"/>
    <w:rsid w:val="00D07F6A"/>
    <w:rsid w:val="00D1049F"/>
    <w:rsid w:val="00D107B7"/>
    <w:rsid w:val="00D10C87"/>
    <w:rsid w:val="00D1110D"/>
    <w:rsid w:val="00D113B2"/>
    <w:rsid w:val="00D113C7"/>
    <w:rsid w:val="00D11501"/>
    <w:rsid w:val="00D1173B"/>
    <w:rsid w:val="00D120E3"/>
    <w:rsid w:val="00D12801"/>
    <w:rsid w:val="00D12888"/>
    <w:rsid w:val="00D128CA"/>
    <w:rsid w:val="00D12BB5"/>
    <w:rsid w:val="00D12C59"/>
    <w:rsid w:val="00D13268"/>
    <w:rsid w:val="00D132E4"/>
    <w:rsid w:val="00D13471"/>
    <w:rsid w:val="00D1369E"/>
    <w:rsid w:val="00D13970"/>
    <w:rsid w:val="00D13CBB"/>
    <w:rsid w:val="00D13CCE"/>
    <w:rsid w:val="00D13F03"/>
    <w:rsid w:val="00D1434B"/>
    <w:rsid w:val="00D14362"/>
    <w:rsid w:val="00D14B17"/>
    <w:rsid w:val="00D15322"/>
    <w:rsid w:val="00D15529"/>
    <w:rsid w:val="00D156AA"/>
    <w:rsid w:val="00D15A69"/>
    <w:rsid w:val="00D15F14"/>
    <w:rsid w:val="00D1606E"/>
    <w:rsid w:val="00D1614C"/>
    <w:rsid w:val="00D1628D"/>
    <w:rsid w:val="00D1664A"/>
    <w:rsid w:val="00D16E90"/>
    <w:rsid w:val="00D17372"/>
    <w:rsid w:val="00D17620"/>
    <w:rsid w:val="00D17752"/>
    <w:rsid w:val="00D17894"/>
    <w:rsid w:val="00D17969"/>
    <w:rsid w:val="00D17CA4"/>
    <w:rsid w:val="00D17F11"/>
    <w:rsid w:val="00D17F12"/>
    <w:rsid w:val="00D2076A"/>
    <w:rsid w:val="00D20879"/>
    <w:rsid w:val="00D20B10"/>
    <w:rsid w:val="00D20B9C"/>
    <w:rsid w:val="00D20C14"/>
    <w:rsid w:val="00D216C2"/>
    <w:rsid w:val="00D21755"/>
    <w:rsid w:val="00D21D10"/>
    <w:rsid w:val="00D22194"/>
    <w:rsid w:val="00D235D9"/>
    <w:rsid w:val="00D23693"/>
    <w:rsid w:val="00D23E0D"/>
    <w:rsid w:val="00D240AD"/>
    <w:rsid w:val="00D24367"/>
    <w:rsid w:val="00D24772"/>
    <w:rsid w:val="00D24FF8"/>
    <w:rsid w:val="00D251D7"/>
    <w:rsid w:val="00D25418"/>
    <w:rsid w:val="00D254BD"/>
    <w:rsid w:val="00D254C6"/>
    <w:rsid w:val="00D255AA"/>
    <w:rsid w:val="00D25E71"/>
    <w:rsid w:val="00D26344"/>
    <w:rsid w:val="00D2653A"/>
    <w:rsid w:val="00D265D3"/>
    <w:rsid w:val="00D265D4"/>
    <w:rsid w:val="00D26643"/>
    <w:rsid w:val="00D26DA5"/>
    <w:rsid w:val="00D272E3"/>
    <w:rsid w:val="00D273A8"/>
    <w:rsid w:val="00D273C6"/>
    <w:rsid w:val="00D27699"/>
    <w:rsid w:val="00D277A0"/>
    <w:rsid w:val="00D2781D"/>
    <w:rsid w:val="00D27EA5"/>
    <w:rsid w:val="00D27FC9"/>
    <w:rsid w:val="00D301D5"/>
    <w:rsid w:val="00D3074B"/>
    <w:rsid w:val="00D308DC"/>
    <w:rsid w:val="00D30EF2"/>
    <w:rsid w:val="00D3101B"/>
    <w:rsid w:val="00D316EA"/>
    <w:rsid w:val="00D31A4C"/>
    <w:rsid w:val="00D3201F"/>
    <w:rsid w:val="00D32061"/>
    <w:rsid w:val="00D32C27"/>
    <w:rsid w:val="00D32D7E"/>
    <w:rsid w:val="00D32F41"/>
    <w:rsid w:val="00D33079"/>
    <w:rsid w:val="00D331C2"/>
    <w:rsid w:val="00D33238"/>
    <w:rsid w:val="00D33371"/>
    <w:rsid w:val="00D3377C"/>
    <w:rsid w:val="00D34319"/>
    <w:rsid w:val="00D34682"/>
    <w:rsid w:val="00D347A3"/>
    <w:rsid w:val="00D34B2D"/>
    <w:rsid w:val="00D34FEF"/>
    <w:rsid w:val="00D35196"/>
    <w:rsid w:val="00D3566F"/>
    <w:rsid w:val="00D36B23"/>
    <w:rsid w:val="00D36C17"/>
    <w:rsid w:val="00D36CD5"/>
    <w:rsid w:val="00D36E4A"/>
    <w:rsid w:val="00D37136"/>
    <w:rsid w:val="00D37630"/>
    <w:rsid w:val="00D37701"/>
    <w:rsid w:val="00D37970"/>
    <w:rsid w:val="00D40A06"/>
    <w:rsid w:val="00D40A62"/>
    <w:rsid w:val="00D40BC3"/>
    <w:rsid w:val="00D40D87"/>
    <w:rsid w:val="00D413E3"/>
    <w:rsid w:val="00D418D2"/>
    <w:rsid w:val="00D4195C"/>
    <w:rsid w:val="00D41A2A"/>
    <w:rsid w:val="00D41F30"/>
    <w:rsid w:val="00D42521"/>
    <w:rsid w:val="00D42F43"/>
    <w:rsid w:val="00D42FDA"/>
    <w:rsid w:val="00D439CE"/>
    <w:rsid w:val="00D43BE2"/>
    <w:rsid w:val="00D43C18"/>
    <w:rsid w:val="00D43C75"/>
    <w:rsid w:val="00D43E94"/>
    <w:rsid w:val="00D442B6"/>
    <w:rsid w:val="00D445AF"/>
    <w:rsid w:val="00D44610"/>
    <w:rsid w:val="00D44677"/>
    <w:rsid w:val="00D4484A"/>
    <w:rsid w:val="00D44C09"/>
    <w:rsid w:val="00D45679"/>
    <w:rsid w:val="00D45A13"/>
    <w:rsid w:val="00D45D04"/>
    <w:rsid w:val="00D46175"/>
    <w:rsid w:val="00D461DB"/>
    <w:rsid w:val="00D46392"/>
    <w:rsid w:val="00D465C0"/>
    <w:rsid w:val="00D46879"/>
    <w:rsid w:val="00D46C77"/>
    <w:rsid w:val="00D46DCF"/>
    <w:rsid w:val="00D47223"/>
    <w:rsid w:val="00D5009A"/>
    <w:rsid w:val="00D50497"/>
    <w:rsid w:val="00D504EA"/>
    <w:rsid w:val="00D50550"/>
    <w:rsid w:val="00D50878"/>
    <w:rsid w:val="00D50CE2"/>
    <w:rsid w:val="00D51444"/>
    <w:rsid w:val="00D517F4"/>
    <w:rsid w:val="00D519D5"/>
    <w:rsid w:val="00D51BB4"/>
    <w:rsid w:val="00D51C65"/>
    <w:rsid w:val="00D51EA3"/>
    <w:rsid w:val="00D51F45"/>
    <w:rsid w:val="00D52009"/>
    <w:rsid w:val="00D52028"/>
    <w:rsid w:val="00D5209C"/>
    <w:rsid w:val="00D5269F"/>
    <w:rsid w:val="00D528B8"/>
    <w:rsid w:val="00D52C8D"/>
    <w:rsid w:val="00D5305C"/>
    <w:rsid w:val="00D5345A"/>
    <w:rsid w:val="00D53A9B"/>
    <w:rsid w:val="00D54053"/>
    <w:rsid w:val="00D5406D"/>
    <w:rsid w:val="00D5431A"/>
    <w:rsid w:val="00D54698"/>
    <w:rsid w:val="00D550A4"/>
    <w:rsid w:val="00D55FD2"/>
    <w:rsid w:val="00D5621E"/>
    <w:rsid w:val="00D565B5"/>
    <w:rsid w:val="00D568CC"/>
    <w:rsid w:val="00D56D6F"/>
    <w:rsid w:val="00D56FD1"/>
    <w:rsid w:val="00D576DD"/>
    <w:rsid w:val="00D57B3A"/>
    <w:rsid w:val="00D60137"/>
    <w:rsid w:val="00D60468"/>
    <w:rsid w:val="00D606E3"/>
    <w:rsid w:val="00D609D6"/>
    <w:rsid w:val="00D60A25"/>
    <w:rsid w:val="00D6121E"/>
    <w:rsid w:val="00D61554"/>
    <w:rsid w:val="00D6168B"/>
    <w:rsid w:val="00D61881"/>
    <w:rsid w:val="00D6190C"/>
    <w:rsid w:val="00D62042"/>
    <w:rsid w:val="00D62429"/>
    <w:rsid w:val="00D6279A"/>
    <w:rsid w:val="00D627C0"/>
    <w:rsid w:val="00D628BB"/>
    <w:rsid w:val="00D62B70"/>
    <w:rsid w:val="00D62F2A"/>
    <w:rsid w:val="00D633B9"/>
    <w:rsid w:val="00D63965"/>
    <w:rsid w:val="00D63E2D"/>
    <w:rsid w:val="00D63EC2"/>
    <w:rsid w:val="00D640B9"/>
    <w:rsid w:val="00D64164"/>
    <w:rsid w:val="00D641D9"/>
    <w:rsid w:val="00D642A2"/>
    <w:rsid w:val="00D64704"/>
    <w:rsid w:val="00D64C63"/>
    <w:rsid w:val="00D64EAC"/>
    <w:rsid w:val="00D6524E"/>
    <w:rsid w:val="00D65457"/>
    <w:rsid w:val="00D654F0"/>
    <w:rsid w:val="00D6564B"/>
    <w:rsid w:val="00D657F0"/>
    <w:rsid w:val="00D65951"/>
    <w:rsid w:val="00D65CF0"/>
    <w:rsid w:val="00D661A1"/>
    <w:rsid w:val="00D66390"/>
    <w:rsid w:val="00D665D4"/>
    <w:rsid w:val="00D66735"/>
    <w:rsid w:val="00D668D5"/>
    <w:rsid w:val="00D66B0C"/>
    <w:rsid w:val="00D66B4B"/>
    <w:rsid w:val="00D670DF"/>
    <w:rsid w:val="00D6717C"/>
    <w:rsid w:val="00D674E8"/>
    <w:rsid w:val="00D6756B"/>
    <w:rsid w:val="00D67A12"/>
    <w:rsid w:val="00D67A27"/>
    <w:rsid w:val="00D67D7F"/>
    <w:rsid w:val="00D67E61"/>
    <w:rsid w:val="00D67EE0"/>
    <w:rsid w:val="00D70381"/>
    <w:rsid w:val="00D705B8"/>
    <w:rsid w:val="00D70ED9"/>
    <w:rsid w:val="00D70F96"/>
    <w:rsid w:val="00D715D7"/>
    <w:rsid w:val="00D718C1"/>
    <w:rsid w:val="00D71B0E"/>
    <w:rsid w:val="00D71BF6"/>
    <w:rsid w:val="00D71D23"/>
    <w:rsid w:val="00D71EB6"/>
    <w:rsid w:val="00D72296"/>
    <w:rsid w:val="00D72379"/>
    <w:rsid w:val="00D72715"/>
    <w:rsid w:val="00D72FF4"/>
    <w:rsid w:val="00D7309D"/>
    <w:rsid w:val="00D7351A"/>
    <w:rsid w:val="00D73F19"/>
    <w:rsid w:val="00D742CD"/>
    <w:rsid w:val="00D743F7"/>
    <w:rsid w:val="00D744B5"/>
    <w:rsid w:val="00D74568"/>
    <w:rsid w:val="00D74FD6"/>
    <w:rsid w:val="00D7571A"/>
    <w:rsid w:val="00D7584B"/>
    <w:rsid w:val="00D75C31"/>
    <w:rsid w:val="00D76272"/>
    <w:rsid w:val="00D7757A"/>
    <w:rsid w:val="00D77A07"/>
    <w:rsid w:val="00D77BE2"/>
    <w:rsid w:val="00D77F66"/>
    <w:rsid w:val="00D80040"/>
    <w:rsid w:val="00D8018C"/>
    <w:rsid w:val="00D80210"/>
    <w:rsid w:val="00D804F6"/>
    <w:rsid w:val="00D80601"/>
    <w:rsid w:val="00D80FBB"/>
    <w:rsid w:val="00D81765"/>
    <w:rsid w:val="00D81ABE"/>
    <w:rsid w:val="00D821F9"/>
    <w:rsid w:val="00D82636"/>
    <w:rsid w:val="00D82E7B"/>
    <w:rsid w:val="00D82FF3"/>
    <w:rsid w:val="00D83095"/>
    <w:rsid w:val="00D835AE"/>
    <w:rsid w:val="00D83733"/>
    <w:rsid w:val="00D838CA"/>
    <w:rsid w:val="00D83A5C"/>
    <w:rsid w:val="00D83E2E"/>
    <w:rsid w:val="00D84134"/>
    <w:rsid w:val="00D84921"/>
    <w:rsid w:val="00D8526B"/>
    <w:rsid w:val="00D852F8"/>
    <w:rsid w:val="00D856B6"/>
    <w:rsid w:val="00D857B7"/>
    <w:rsid w:val="00D85B9F"/>
    <w:rsid w:val="00D85CF8"/>
    <w:rsid w:val="00D85FF9"/>
    <w:rsid w:val="00D86203"/>
    <w:rsid w:val="00D865C9"/>
    <w:rsid w:val="00D86866"/>
    <w:rsid w:val="00D86FD1"/>
    <w:rsid w:val="00D873A4"/>
    <w:rsid w:val="00D87549"/>
    <w:rsid w:val="00D878B9"/>
    <w:rsid w:val="00D902CF"/>
    <w:rsid w:val="00D904D7"/>
    <w:rsid w:val="00D90760"/>
    <w:rsid w:val="00D90D4A"/>
    <w:rsid w:val="00D90F18"/>
    <w:rsid w:val="00D911BE"/>
    <w:rsid w:val="00D9141E"/>
    <w:rsid w:val="00D91716"/>
    <w:rsid w:val="00D91744"/>
    <w:rsid w:val="00D922AC"/>
    <w:rsid w:val="00D92392"/>
    <w:rsid w:val="00D92C33"/>
    <w:rsid w:val="00D92C6B"/>
    <w:rsid w:val="00D930E2"/>
    <w:rsid w:val="00D9318F"/>
    <w:rsid w:val="00D93249"/>
    <w:rsid w:val="00D93452"/>
    <w:rsid w:val="00D93689"/>
    <w:rsid w:val="00D93693"/>
    <w:rsid w:val="00D93726"/>
    <w:rsid w:val="00D93C0D"/>
    <w:rsid w:val="00D94176"/>
    <w:rsid w:val="00D94B12"/>
    <w:rsid w:val="00D94ED8"/>
    <w:rsid w:val="00D9590F"/>
    <w:rsid w:val="00D95A58"/>
    <w:rsid w:val="00D95F9E"/>
    <w:rsid w:val="00D96701"/>
    <w:rsid w:val="00D97163"/>
    <w:rsid w:val="00D974EF"/>
    <w:rsid w:val="00D977B1"/>
    <w:rsid w:val="00D97B6D"/>
    <w:rsid w:val="00D97D87"/>
    <w:rsid w:val="00DA000F"/>
    <w:rsid w:val="00DA025A"/>
    <w:rsid w:val="00DA0316"/>
    <w:rsid w:val="00DA09FC"/>
    <w:rsid w:val="00DA0E39"/>
    <w:rsid w:val="00DA1804"/>
    <w:rsid w:val="00DA1AB3"/>
    <w:rsid w:val="00DA1ABB"/>
    <w:rsid w:val="00DA1C85"/>
    <w:rsid w:val="00DA2250"/>
    <w:rsid w:val="00DA2603"/>
    <w:rsid w:val="00DA27B6"/>
    <w:rsid w:val="00DA2F5A"/>
    <w:rsid w:val="00DA31CE"/>
    <w:rsid w:val="00DA325C"/>
    <w:rsid w:val="00DA332D"/>
    <w:rsid w:val="00DA33B6"/>
    <w:rsid w:val="00DA3E21"/>
    <w:rsid w:val="00DA3E40"/>
    <w:rsid w:val="00DA4047"/>
    <w:rsid w:val="00DA41A2"/>
    <w:rsid w:val="00DA473F"/>
    <w:rsid w:val="00DA488F"/>
    <w:rsid w:val="00DA49C7"/>
    <w:rsid w:val="00DA4BAD"/>
    <w:rsid w:val="00DA5070"/>
    <w:rsid w:val="00DA50CD"/>
    <w:rsid w:val="00DA55C9"/>
    <w:rsid w:val="00DA56A1"/>
    <w:rsid w:val="00DA5DFE"/>
    <w:rsid w:val="00DA621E"/>
    <w:rsid w:val="00DA62BE"/>
    <w:rsid w:val="00DA6318"/>
    <w:rsid w:val="00DA6499"/>
    <w:rsid w:val="00DA65AB"/>
    <w:rsid w:val="00DA6AF2"/>
    <w:rsid w:val="00DA74D5"/>
    <w:rsid w:val="00DA7AC9"/>
    <w:rsid w:val="00DA7B45"/>
    <w:rsid w:val="00DA7BE7"/>
    <w:rsid w:val="00DA7D58"/>
    <w:rsid w:val="00DB04E9"/>
    <w:rsid w:val="00DB097D"/>
    <w:rsid w:val="00DB0B51"/>
    <w:rsid w:val="00DB1332"/>
    <w:rsid w:val="00DB1B1F"/>
    <w:rsid w:val="00DB1E49"/>
    <w:rsid w:val="00DB2324"/>
    <w:rsid w:val="00DB2DF0"/>
    <w:rsid w:val="00DB2EDA"/>
    <w:rsid w:val="00DB32A3"/>
    <w:rsid w:val="00DB3E26"/>
    <w:rsid w:val="00DB3E2A"/>
    <w:rsid w:val="00DB3ED6"/>
    <w:rsid w:val="00DB4020"/>
    <w:rsid w:val="00DB4479"/>
    <w:rsid w:val="00DB4ACB"/>
    <w:rsid w:val="00DB4E16"/>
    <w:rsid w:val="00DB4ECE"/>
    <w:rsid w:val="00DB4FA9"/>
    <w:rsid w:val="00DB5329"/>
    <w:rsid w:val="00DB5951"/>
    <w:rsid w:val="00DB5B45"/>
    <w:rsid w:val="00DB5C73"/>
    <w:rsid w:val="00DB5DF3"/>
    <w:rsid w:val="00DB5F76"/>
    <w:rsid w:val="00DB61AB"/>
    <w:rsid w:val="00DB6479"/>
    <w:rsid w:val="00DB6560"/>
    <w:rsid w:val="00DB67A4"/>
    <w:rsid w:val="00DB6933"/>
    <w:rsid w:val="00DB6C49"/>
    <w:rsid w:val="00DB6CB3"/>
    <w:rsid w:val="00DB6E48"/>
    <w:rsid w:val="00DB71FA"/>
    <w:rsid w:val="00DB7355"/>
    <w:rsid w:val="00DB75B6"/>
    <w:rsid w:val="00DB786E"/>
    <w:rsid w:val="00DB7B76"/>
    <w:rsid w:val="00DB7C22"/>
    <w:rsid w:val="00DC005F"/>
    <w:rsid w:val="00DC00F4"/>
    <w:rsid w:val="00DC0218"/>
    <w:rsid w:val="00DC08F4"/>
    <w:rsid w:val="00DC0A2F"/>
    <w:rsid w:val="00DC1015"/>
    <w:rsid w:val="00DC1129"/>
    <w:rsid w:val="00DC128D"/>
    <w:rsid w:val="00DC1417"/>
    <w:rsid w:val="00DC150E"/>
    <w:rsid w:val="00DC201E"/>
    <w:rsid w:val="00DC205F"/>
    <w:rsid w:val="00DC2B5D"/>
    <w:rsid w:val="00DC2C8F"/>
    <w:rsid w:val="00DC3462"/>
    <w:rsid w:val="00DC369F"/>
    <w:rsid w:val="00DC39AE"/>
    <w:rsid w:val="00DC3A12"/>
    <w:rsid w:val="00DC3C5F"/>
    <w:rsid w:val="00DC3F3D"/>
    <w:rsid w:val="00DC3F84"/>
    <w:rsid w:val="00DC46EC"/>
    <w:rsid w:val="00DC49D1"/>
    <w:rsid w:val="00DC4B44"/>
    <w:rsid w:val="00DC4EDD"/>
    <w:rsid w:val="00DC58C6"/>
    <w:rsid w:val="00DC63EB"/>
    <w:rsid w:val="00DC65FA"/>
    <w:rsid w:val="00DC6A36"/>
    <w:rsid w:val="00DC7386"/>
    <w:rsid w:val="00DD05B9"/>
    <w:rsid w:val="00DD0E16"/>
    <w:rsid w:val="00DD0F9C"/>
    <w:rsid w:val="00DD0FF2"/>
    <w:rsid w:val="00DD1964"/>
    <w:rsid w:val="00DD19C3"/>
    <w:rsid w:val="00DD1CB9"/>
    <w:rsid w:val="00DD22F5"/>
    <w:rsid w:val="00DD27DE"/>
    <w:rsid w:val="00DD2EC0"/>
    <w:rsid w:val="00DD2F6B"/>
    <w:rsid w:val="00DD36CA"/>
    <w:rsid w:val="00DD392F"/>
    <w:rsid w:val="00DD4188"/>
    <w:rsid w:val="00DD4291"/>
    <w:rsid w:val="00DD4301"/>
    <w:rsid w:val="00DD44CA"/>
    <w:rsid w:val="00DD47A4"/>
    <w:rsid w:val="00DD484F"/>
    <w:rsid w:val="00DD4B47"/>
    <w:rsid w:val="00DD4FC7"/>
    <w:rsid w:val="00DD50BC"/>
    <w:rsid w:val="00DD5159"/>
    <w:rsid w:val="00DD59DD"/>
    <w:rsid w:val="00DD5F8B"/>
    <w:rsid w:val="00DD6088"/>
    <w:rsid w:val="00DD676F"/>
    <w:rsid w:val="00DD67FA"/>
    <w:rsid w:val="00DD6CD0"/>
    <w:rsid w:val="00DD7321"/>
    <w:rsid w:val="00DD745C"/>
    <w:rsid w:val="00DD7BEB"/>
    <w:rsid w:val="00DD7DF8"/>
    <w:rsid w:val="00DE00B9"/>
    <w:rsid w:val="00DE0499"/>
    <w:rsid w:val="00DE07CE"/>
    <w:rsid w:val="00DE07F4"/>
    <w:rsid w:val="00DE0BA5"/>
    <w:rsid w:val="00DE10D3"/>
    <w:rsid w:val="00DE121C"/>
    <w:rsid w:val="00DE198A"/>
    <w:rsid w:val="00DE1E57"/>
    <w:rsid w:val="00DE1F96"/>
    <w:rsid w:val="00DE31D6"/>
    <w:rsid w:val="00DE3834"/>
    <w:rsid w:val="00DE3DDE"/>
    <w:rsid w:val="00DE4255"/>
    <w:rsid w:val="00DE4696"/>
    <w:rsid w:val="00DE4BA3"/>
    <w:rsid w:val="00DE4C80"/>
    <w:rsid w:val="00DE4ED8"/>
    <w:rsid w:val="00DE4FC5"/>
    <w:rsid w:val="00DE5333"/>
    <w:rsid w:val="00DE5341"/>
    <w:rsid w:val="00DE53C8"/>
    <w:rsid w:val="00DE5BA0"/>
    <w:rsid w:val="00DE611E"/>
    <w:rsid w:val="00DE6148"/>
    <w:rsid w:val="00DE629D"/>
    <w:rsid w:val="00DE6367"/>
    <w:rsid w:val="00DE6739"/>
    <w:rsid w:val="00DE6E0F"/>
    <w:rsid w:val="00DE70C9"/>
    <w:rsid w:val="00DE721C"/>
    <w:rsid w:val="00DE7220"/>
    <w:rsid w:val="00DE7243"/>
    <w:rsid w:val="00DE77FF"/>
    <w:rsid w:val="00DE78E6"/>
    <w:rsid w:val="00DE7DD5"/>
    <w:rsid w:val="00DE7E0B"/>
    <w:rsid w:val="00DE7E86"/>
    <w:rsid w:val="00DF06A4"/>
    <w:rsid w:val="00DF0D7A"/>
    <w:rsid w:val="00DF0FA4"/>
    <w:rsid w:val="00DF146B"/>
    <w:rsid w:val="00DF14A5"/>
    <w:rsid w:val="00DF15B7"/>
    <w:rsid w:val="00DF1DD0"/>
    <w:rsid w:val="00DF2213"/>
    <w:rsid w:val="00DF25A5"/>
    <w:rsid w:val="00DF27F4"/>
    <w:rsid w:val="00DF3787"/>
    <w:rsid w:val="00DF3838"/>
    <w:rsid w:val="00DF3C0A"/>
    <w:rsid w:val="00DF3F6D"/>
    <w:rsid w:val="00DF3FBC"/>
    <w:rsid w:val="00DF4299"/>
    <w:rsid w:val="00DF456F"/>
    <w:rsid w:val="00DF4AA2"/>
    <w:rsid w:val="00DF4E11"/>
    <w:rsid w:val="00DF50E8"/>
    <w:rsid w:val="00DF51A2"/>
    <w:rsid w:val="00DF58E4"/>
    <w:rsid w:val="00DF5D9C"/>
    <w:rsid w:val="00DF6042"/>
    <w:rsid w:val="00DF61F1"/>
    <w:rsid w:val="00DF6336"/>
    <w:rsid w:val="00DF659F"/>
    <w:rsid w:val="00DF686D"/>
    <w:rsid w:val="00DF6AD9"/>
    <w:rsid w:val="00DF6B76"/>
    <w:rsid w:val="00DF7085"/>
    <w:rsid w:val="00DF7110"/>
    <w:rsid w:val="00DF717D"/>
    <w:rsid w:val="00DF7271"/>
    <w:rsid w:val="00E00406"/>
    <w:rsid w:val="00E004AB"/>
    <w:rsid w:val="00E00A58"/>
    <w:rsid w:val="00E00DE1"/>
    <w:rsid w:val="00E015F4"/>
    <w:rsid w:val="00E019A2"/>
    <w:rsid w:val="00E01C7C"/>
    <w:rsid w:val="00E01F76"/>
    <w:rsid w:val="00E02221"/>
    <w:rsid w:val="00E02EDF"/>
    <w:rsid w:val="00E036BD"/>
    <w:rsid w:val="00E037FD"/>
    <w:rsid w:val="00E03C81"/>
    <w:rsid w:val="00E044DF"/>
    <w:rsid w:val="00E0483A"/>
    <w:rsid w:val="00E04F97"/>
    <w:rsid w:val="00E0577B"/>
    <w:rsid w:val="00E05970"/>
    <w:rsid w:val="00E06060"/>
    <w:rsid w:val="00E06092"/>
    <w:rsid w:val="00E0610D"/>
    <w:rsid w:val="00E064F0"/>
    <w:rsid w:val="00E067C8"/>
    <w:rsid w:val="00E0694C"/>
    <w:rsid w:val="00E06A9E"/>
    <w:rsid w:val="00E06D49"/>
    <w:rsid w:val="00E06EE4"/>
    <w:rsid w:val="00E06F6F"/>
    <w:rsid w:val="00E07305"/>
    <w:rsid w:val="00E07454"/>
    <w:rsid w:val="00E07627"/>
    <w:rsid w:val="00E07C1D"/>
    <w:rsid w:val="00E1067C"/>
    <w:rsid w:val="00E10906"/>
    <w:rsid w:val="00E110C4"/>
    <w:rsid w:val="00E11795"/>
    <w:rsid w:val="00E1195A"/>
    <w:rsid w:val="00E11C7F"/>
    <w:rsid w:val="00E12264"/>
    <w:rsid w:val="00E12337"/>
    <w:rsid w:val="00E12348"/>
    <w:rsid w:val="00E124EC"/>
    <w:rsid w:val="00E1261A"/>
    <w:rsid w:val="00E12674"/>
    <w:rsid w:val="00E12975"/>
    <w:rsid w:val="00E133B4"/>
    <w:rsid w:val="00E133CE"/>
    <w:rsid w:val="00E13794"/>
    <w:rsid w:val="00E13D53"/>
    <w:rsid w:val="00E13DA6"/>
    <w:rsid w:val="00E1421E"/>
    <w:rsid w:val="00E1448D"/>
    <w:rsid w:val="00E14A21"/>
    <w:rsid w:val="00E14E32"/>
    <w:rsid w:val="00E154CF"/>
    <w:rsid w:val="00E1563B"/>
    <w:rsid w:val="00E15C13"/>
    <w:rsid w:val="00E15D5D"/>
    <w:rsid w:val="00E161E7"/>
    <w:rsid w:val="00E164E3"/>
    <w:rsid w:val="00E167DB"/>
    <w:rsid w:val="00E17829"/>
    <w:rsid w:val="00E178C0"/>
    <w:rsid w:val="00E17FD1"/>
    <w:rsid w:val="00E2099A"/>
    <w:rsid w:val="00E20C31"/>
    <w:rsid w:val="00E21031"/>
    <w:rsid w:val="00E21519"/>
    <w:rsid w:val="00E219B8"/>
    <w:rsid w:val="00E219FB"/>
    <w:rsid w:val="00E21DC3"/>
    <w:rsid w:val="00E21DFD"/>
    <w:rsid w:val="00E223BF"/>
    <w:rsid w:val="00E223F6"/>
    <w:rsid w:val="00E228C7"/>
    <w:rsid w:val="00E22CFB"/>
    <w:rsid w:val="00E23227"/>
    <w:rsid w:val="00E232C7"/>
    <w:rsid w:val="00E23A13"/>
    <w:rsid w:val="00E23E4D"/>
    <w:rsid w:val="00E241FE"/>
    <w:rsid w:val="00E24510"/>
    <w:rsid w:val="00E2467A"/>
    <w:rsid w:val="00E24A97"/>
    <w:rsid w:val="00E24C90"/>
    <w:rsid w:val="00E25881"/>
    <w:rsid w:val="00E258F8"/>
    <w:rsid w:val="00E25FE2"/>
    <w:rsid w:val="00E26359"/>
    <w:rsid w:val="00E26372"/>
    <w:rsid w:val="00E263E9"/>
    <w:rsid w:val="00E26A37"/>
    <w:rsid w:val="00E26AF6"/>
    <w:rsid w:val="00E26C38"/>
    <w:rsid w:val="00E270C0"/>
    <w:rsid w:val="00E270C1"/>
    <w:rsid w:val="00E2739C"/>
    <w:rsid w:val="00E273EE"/>
    <w:rsid w:val="00E27730"/>
    <w:rsid w:val="00E27B61"/>
    <w:rsid w:val="00E27DC0"/>
    <w:rsid w:val="00E3071D"/>
    <w:rsid w:val="00E30BF4"/>
    <w:rsid w:val="00E30DDA"/>
    <w:rsid w:val="00E30F03"/>
    <w:rsid w:val="00E30F1D"/>
    <w:rsid w:val="00E311BC"/>
    <w:rsid w:val="00E31211"/>
    <w:rsid w:val="00E312AB"/>
    <w:rsid w:val="00E312B3"/>
    <w:rsid w:val="00E3134E"/>
    <w:rsid w:val="00E3170F"/>
    <w:rsid w:val="00E31856"/>
    <w:rsid w:val="00E3222E"/>
    <w:rsid w:val="00E327E0"/>
    <w:rsid w:val="00E32CB5"/>
    <w:rsid w:val="00E32D20"/>
    <w:rsid w:val="00E32DF4"/>
    <w:rsid w:val="00E32FAA"/>
    <w:rsid w:val="00E32FAE"/>
    <w:rsid w:val="00E3328B"/>
    <w:rsid w:val="00E33338"/>
    <w:rsid w:val="00E33528"/>
    <w:rsid w:val="00E3355A"/>
    <w:rsid w:val="00E33566"/>
    <w:rsid w:val="00E33EE5"/>
    <w:rsid w:val="00E34150"/>
    <w:rsid w:val="00E3447E"/>
    <w:rsid w:val="00E34608"/>
    <w:rsid w:val="00E348D8"/>
    <w:rsid w:val="00E34D0C"/>
    <w:rsid w:val="00E34FD4"/>
    <w:rsid w:val="00E35455"/>
    <w:rsid w:val="00E356EB"/>
    <w:rsid w:val="00E35A91"/>
    <w:rsid w:val="00E35BD0"/>
    <w:rsid w:val="00E35C16"/>
    <w:rsid w:val="00E35FDA"/>
    <w:rsid w:val="00E3632C"/>
    <w:rsid w:val="00E3644D"/>
    <w:rsid w:val="00E3699F"/>
    <w:rsid w:val="00E36E67"/>
    <w:rsid w:val="00E3735B"/>
    <w:rsid w:val="00E37706"/>
    <w:rsid w:val="00E37BAC"/>
    <w:rsid w:val="00E37DA5"/>
    <w:rsid w:val="00E4081D"/>
    <w:rsid w:val="00E40A8D"/>
    <w:rsid w:val="00E40ED3"/>
    <w:rsid w:val="00E41E11"/>
    <w:rsid w:val="00E422CC"/>
    <w:rsid w:val="00E42470"/>
    <w:rsid w:val="00E427B2"/>
    <w:rsid w:val="00E42A8E"/>
    <w:rsid w:val="00E42ADA"/>
    <w:rsid w:val="00E43498"/>
    <w:rsid w:val="00E43A8E"/>
    <w:rsid w:val="00E43B1E"/>
    <w:rsid w:val="00E44028"/>
    <w:rsid w:val="00E4406A"/>
    <w:rsid w:val="00E4423E"/>
    <w:rsid w:val="00E448EE"/>
    <w:rsid w:val="00E44E8B"/>
    <w:rsid w:val="00E4564B"/>
    <w:rsid w:val="00E456D3"/>
    <w:rsid w:val="00E45794"/>
    <w:rsid w:val="00E4584C"/>
    <w:rsid w:val="00E4598A"/>
    <w:rsid w:val="00E4609C"/>
    <w:rsid w:val="00E46148"/>
    <w:rsid w:val="00E46787"/>
    <w:rsid w:val="00E46977"/>
    <w:rsid w:val="00E469F1"/>
    <w:rsid w:val="00E46DE4"/>
    <w:rsid w:val="00E46E53"/>
    <w:rsid w:val="00E4741C"/>
    <w:rsid w:val="00E477C2"/>
    <w:rsid w:val="00E47861"/>
    <w:rsid w:val="00E478CE"/>
    <w:rsid w:val="00E478D2"/>
    <w:rsid w:val="00E47B59"/>
    <w:rsid w:val="00E47BF5"/>
    <w:rsid w:val="00E506A2"/>
    <w:rsid w:val="00E506E4"/>
    <w:rsid w:val="00E50B15"/>
    <w:rsid w:val="00E5117F"/>
    <w:rsid w:val="00E51662"/>
    <w:rsid w:val="00E517AD"/>
    <w:rsid w:val="00E518DA"/>
    <w:rsid w:val="00E51D70"/>
    <w:rsid w:val="00E51F64"/>
    <w:rsid w:val="00E52847"/>
    <w:rsid w:val="00E5297C"/>
    <w:rsid w:val="00E529B9"/>
    <w:rsid w:val="00E52B39"/>
    <w:rsid w:val="00E52B80"/>
    <w:rsid w:val="00E5305B"/>
    <w:rsid w:val="00E534AC"/>
    <w:rsid w:val="00E53732"/>
    <w:rsid w:val="00E53BED"/>
    <w:rsid w:val="00E53D77"/>
    <w:rsid w:val="00E54040"/>
    <w:rsid w:val="00E54805"/>
    <w:rsid w:val="00E54A35"/>
    <w:rsid w:val="00E54F1C"/>
    <w:rsid w:val="00E553E6"/>
    <w:rsid w:val="00E5571E"/>
    <w:rsid w:val="00E559C5"/>
    <w:rsid w:val="00E56121"/>
    <w:rsid w:val="00E568C7"/>
    <w:rsid w:val="00E56C28"/>
    <w:rsid w:val="00E57225"/>
    <w:rsid w:val="00E57336"/>
    <w:rsid w:val="00E57AA5"/>
    <w:rsid w:val="00E606A3"/>
    <w:rsid w:val="00E6133A"/>
    <w:rsid w:val="00E6169F"/>
    <w:rsid w:val="00E617FF"/>
    <w:rsid w:val="00E618DA"/>
    <w:rsid w:val="00E619F9"/>
    <w:rsid w:val="00E61B74"/>
    <w:rsid w:val="00E629EF"/>
    <w:rsid w:val="00E62B83"/>
    <w:rsid w:val="00E62BA2"/>
    <w:rsid w:val="00E6322F"/>
    <w:rsid w:val="00E6354B"/>
    <w:rsid w:val="00E6358B"/>
    <w:rsid w:val="00E63A06"/>
    <w:rsid w:val="00E63A91"/>
    <w:rsid w:val="00E63C37"/>
    <w:rsid w:val="00E63C4B"/>
    <w:rsid w:val="00E63CCB"/>
    <w:rsid w:val="00E63CCF"/>
    <w:rsid w:val="00E6427A"/>
    <w:rsid w:val="00E64301"/>
    <w:rsid w:val="00E6482C"/>
    <w:rsid w:val="00E64C9B"/>
    <w:rsid w:val="00E650E2"/>
    <w:rsid w:val="00E65684"/>
    <w:rsid w:val="00E664C9"/>
    <w:rsid w:val="00E66B52"/>
    <w:rsid w:val="00E66F79"/>
    <w:rsid w:val="00E6749D"/>
    <w:rsid w:val="00E67681"/>
    <w:rsid w:val="00E70288"/>
    <w:rsid w:val="00E7037F"/>
    <w:rsid w:val="00E70C53"/>
    <w:rsid w:val="00E70F37"/>
    <w:rsid w:val="00E70FD5"/>
    <w:rsid w:val="00E71695"/>
    <w:rsid w:val="00E71A9A"/>
    <w:rsid w:val="00E7205C"/>
    <w:rsid w:val="00E72183"/>
    <w:rsid w:val="00E72288"/>
    <w:rsid w:val="00E723A0"/>
    <w:rsid w:val="00E729D6"/>
    <w:rsid w:val="00E72BBF"/>
    <w:rsid w:val="00E72BC4"/>
    <w:rsid w:val="00E72CFB"/>
    <w:rsid w:val="00E72F4D"/>
    <w:rsid w:val="00E73051"/>
    <w:rsid w:val="00E73070"/>
    <w:rsid w:val="00E7313C"/>
    <w:rsid w:val="00E731A2"/>
    <w:rsid w:val="00E737C4"/>
    <w:rsid w:val="00E73CD3"/>
    <w:rsid w:val="00E73D05"/>
    <w:rsid w:val="00E7421A"/>
    <w:rsid w:val="00E74671"/>
    <w:rsid w:val="00E74B4D"/>
    <w:rsid w:val="00E74BE4"/>
    <w:rsid w:val="00E75471"/>
    <w:rsid w:val="00E75585"/>
    <w:rsid w:val="00E75C9F"/>
    <w:rsid w:val="00E75F56"/>
    <w:rsid w:val="00E7638C"/>
    <w:rsid w:val="00E76746"/>
    <w:rsid w:val="00E76B9B"/>
    <w:rsid w:val="00E77080"/>
    <w:rsid w:val="00E7712A"/>
    <w:rsid w:val="00E7718A"/>
    <w:rsid w:val="00E77615"/>
    <w:rsid w:val="00E77A9E"/>
    <w:rsid w:val="00E77BA3"/>
    <w:rsid w:val="00E77E9D"/>
    <w:rsid w:val="00E77FE7"/>
    <w:rsid w:val="00E807A9"/>
    <w:rsid w:val="00E80836"/>
    <w:rsid w:val="00E80A36"/>
    <w:rsid w:val="00E80B2E"/>
    <w:rsid w:val="00E80C47"/>
    <w:rsid w:val="00E80FFE"/>
    <w:rsid w:val="00E8157D"/>
    <w:rsid w:val="00E82397"/>
    <w:rsid w:val="00E823F1"/>
    <w:rsid w:val="00E82977"/>
    <w:rsid w:val="00E82C85"/>
    <w:rsid w:val="00E82C8C"/>
    <w:rsid w:val="00E82FB8"/>
    <w:rsid w:val="00E83203"/>
    <w:rsid w:val="00E833AF"/>
    <w:rsid w:val="00E8340B"/>
    <w:rsid w:val="00E8363C"/>
    <w:rsid w:val="00E83696"/>
    <w:rsid w:val="00E83FF6"/>
    <w:rsid w:val="00E841AD"/>
    <w:rsid w:val="00E85110"/>
    <w:rsid w:val="00E85C26"/>
    <w:rsid w:val="00E85E21"/>
    <w:rsid w:val="00E85FE4"/>
    <w:rsid w:val="00E8625E"/>
    <w:rsid w:val="00E864CD"/>
    <w:rsid w:val="00E869E7"/>
    <w:rsid w:val="00E86F92"/>
    <w:rsid w:val="00E872C7"/>
    <w:rsid w:val="00E872FD"/>
    <w:rsid w:val="00E87370"/>
    <w:rsid w:val="00E8745C"/>
    <w:rsid w:val="00E878B8"/>
    <w:rsid w:val="00E87FC0"/>
    <w:rsid w:val="00E90342"/>
    <w:rsid w:val="00E90BFC"/>
    <w:rsid w:val="00E90C08"/>
    <w:rsid w:val="00E90CCD"/>
    <w:rsid w:val="00E90E4C"/>
    <w:rsid w:val="00E90EFD"/>
    <w:rsid w:val="00E90F8D"/>
    <w:rsid w:val="00E9115B"/>
    <w:rsid w:val="00E915AE"/>
    <w:rsid w:val="00E91720"/>
    <w:rsid w:val="00E918E5"/>
    <w:rsid w:val="00E91B21"/>
    <w:rsid w:val="00E91CB2"/>
    <w:rsid w:val="00E9206D"/>
    <w:rsid w:val="00E9241A"/>
    <w:rsid w:val="00E926CC"/>
    <w:rsid w:val="00E929E0"/>
    <w:rsid w:val="00E92B3D"/>
    <w:rsid w:val="00E92B59"/>
    <w:rsid w:val="00E935E1"/>
    <w:rsid w:val="00E9362E"/>
    <w:rsid w:val="00E93657"/>
    <w:rsid w:val="00E9398C"/>
    <w:rsid w:val="00E93FB0"/>
    <w:rsid w:val="00E946BF"/>
    <w:rsid w:val="00E95497"/>
    <w:rsid w:val="00E957EC"/>
    <w:rsid w:val="00E95B97"/>
    <w:rsid w:val="00E964D3"/>
    <w:rsid w:val="00E9709E"/>
    <w:rsid w:val="00E97752"/>
    <w:rsid w:val="00E97B2F"/>
    <w:rsid w:val="00E97B3C"/>
    <w:rsid w:val="00E97BC7"/>
    <w:rsid w:val="00E97EF9"/>
    <w:rsid w:val="00EA02A3"/>
    <w:rsid w:val="00EA099A"/>
    <w:rsid w:val="00EA09A9"/>
    <w:rsid w:val="00EA0DB7"/>
    <w:rsid w:val="00EA0F78"/>
    <w:rsid w:val="00EA1084"/>
    <w:rsid w:val="00EA1394"/>
    <w:rsid w:val="00EA14E7"/>
    <w:rsid w:val="00EA1685"/>
    <w:rsid w:val="00EA19A2"/>
    <w:rsid w:val="00EA1F41"/>
    <w:rsid w:val="00EA2B66"/>
    <w:rsid w:val="00EA2E9C"/>
    <w:rsid w:val="00EA303B"/>
    <w:rsid w:val="00EA3536"/>
    <w:rsid w:val="00EA368B"/>
    <w:rsid w:val="00EA3B2A"/>
    <w:rsid w:val="00EA3C9D"/>
    <w:rsid w:val="00EA3E96"/>
    <w:rsid w:val="00EA4134"/>
    <w:rsid w:val="00EA44D3"/>
    <w:rsid w:val="00EA4755"/>
    <w:rsid w:val="00EA4761"/>
    <w:rsid w:val="00EA4A1B"/>
    <w:rsid w:val="00EA4D16"/>
    <w:rsid w:val="00EA537A"/>
    <w:rsid w:val="00EA586E"/>
    <w:rsid w:val="00EA5D34"/>
    <w:rsid w:val="00EA5DDC"/>
    <w:rsid w:val="00EA60ED"/>
    <w:rsid w:val="00EA642B"/>
    <w:rsid w:val="00EA6660"/>
    <w:rsid w:val="00EA6809"/>
    <w:rsid w:val="00EA69B5"/>
    <w:rsid w:val="00EA6BDE"/>
    <w:rsid w:val="00EA7226"/>
    <w:rsid w:val="00EA76B0"/>
    <w:rsid w:val="00EA7A60"/>
    <w:rsid w:val="00EB02A1"/>
    <w:rsid w:val="00EB068E"/>
    <w:rsid w:val="00EB0A99"/>
    <w:rsid w:val="00EB0C0C"/>
    <w:rsid w:val="00EB105F"/>
    <w:rsid w:val="00EB11BA"/>
    <w:rsid w:val="00EB12F1"/>
    <w:rsid w:val="00EB15F2"/>
    <w:rsid w:val="00EB16ED"/>
    <w:rsid w:val="00EB1953"/>
    <w:rsid w:val="00EB1BF7"/>
    <w:rsid w:val="00EB1F11"/>
    <w:rsid w:val="00EB20D1"/>
    <w:rsid w:val="00EB2270"/>
    <w:rsid w:val="00EB2966"/>
    <w:rsid w:val="00EB2DAA"/>
    <w:rsid w:val="00EB3C14"/>
    <w:rsid w:val="00EB424B"/>
    <w:rsid w:val="00EB426D"/>
    <w:rsid w:val="00EB50B8"/>
    <w:rsid w:val="00EB5123"/>
    <w:rsid w:val="00EB5AA2"/>
    <w:rsid w:val="00EB5CBD"/>
    <w:rsid w:val="00EB66BD"/>
    <w:rsid w:val="00EB7114"/>
    <w:rsid w:val="00EB7C41"/>
    <w:rsid w:val="00EC038A"/>
    <w:rsid w:val="00EC0CEC"/>
    <w:rsid w:val="00EC1114"/>
    <w:rsid w:val="00EC14CB"/>
    <w:rsid w:val="00EC152A"/>
    <w:rsid w:val="00EC1541"/>
    <w:rsid w:val="00EC175A"/>
    <w:rsid w:val="00EC183B"/>
    <w:rsid w:val="00EC1E80"/>
    <w:rsid w:val="00EC1E88"/>
    <w:rsid w:val="00EC1FD6"/>
    <w:rsid w:val="00EC1FDF"/>
    <w:rsid w:val="00EC206F"/>
    <w:rsid w:val="00EC2A65"/>
    <w:rsid w:val="00EC2B99"/>
    <w:rsid w:val="00EC2ED8"/>
    <w:rsid w:val="00EC3727"/>
    <w:rsid w:val="00EC3736"/>
    <w:rsid w:val="00EC3D11"/>
    <w:rsid w:val="00EC4242"/>
    <w:rsid w:val="00EC5073"/>
    <w:rsid w:val="00EC50D3"/>
    <w:rsid w:val="00EC55A3"/>
    <w:rsid w:val="00EC5694"/>
    <w:rsid w:val="00EC57F9"/>
    <w:rsid w:val="00EC5F7D"/>
    <w:rsid w:val="00EC6140"/>
    <w:rsid w:val="00EC61E5"/>
    <w:rsid w:val="00EC6713"/>
    <w:rsid w:val="00EC6958"/>
    <w:rsid w:val="00EC7008"/>
    <w:rsid w:val="00EC719C"/>
    <w:rsid w:val="00EC7649"/>
    <w:rsid w:val="00ED0522"/>
    <w:rsid w:val="00ED0FCA"/>
    <w:rsid w:val="00ED18A7"/>
    <w:rsid w:val="00ED1A67"/>
    <w:rsid w:val="00ED1AB8"/>
    <w:rsid w:val="00ED1F19"/>
    <w:rsid w:val="00ED232D"/>
    <w:rsid w:val="00ED23CF"/>
    <w:rsid w:val="00ED24AB"/>
    <w:rsid w:val="00ED2B47"/>
    <w:rsid w:val="00ED2EB1"/>
    <w:rsid w:val="00ED2EC9"/>
    <w:rsid w:val="00ED2FF1"/>
    <w:rsid w:val="00ED30A1"/>
    <w:rsid w:val="00ED30B3"/>
    <w:rsid w:val="00ED3246"/>
    <w:rsid w:val="00ED35F7"/>
    <w:rsid w:val="00ED3621"/>
    <w:rsid w:val="00ED3AB6"/>
    <w:rsid w:val="00ED3B0C"/>
    <w:rsid w:val="00ED3B72"/>
    <w:rsid w:val="00ED3C41"/>
    <w:rsid w:val="00ED470A"/>
    <w:rsid w:val="00ED480E"/>
    <w:rsid w:val="00ED4A5E"/>
    <w:rsid w:val="00ED5346"/>
    <w:rsid w:val="00ED5606"/>
    <w:rsid w:val="00ED5846"/>
    <w:rsid w:val="00ED5B2B"/>
    <w:rsid w:val="00ED61F9"/>
    <w:rsid w:val="00ED6437"/>
    <w:rsid w:val="00ED6CEF"/>
    <w:rsid w:val="00ED6E44"/>
    <w:rsid w:val="00ED7196"/>
    <w:rsid w:val="00ED79EF"/>
    <w:rsid w:val="00ED7E60"/>
    <w:rsid w:val="00EE0939"/>
    <w:rsid w:val="00EE0BDE"/>
    <w:rsid w:val="00EE0EBE"/>
    <w:rsid w:val="00EE1834"/>
    <w:rsid w:val="00EE18B7"/>
    <w:rsid w:val="00EE1EA8"/>
    <w:rsid w:val="00EE1EF6"/>
    <w:rsid w:val="00EE1F4C"/>
    <w:rsid w:val="00EE1F4F"/>
    <w:rsid w:val="00EE2FA0"/>
    <w:rsid w:val="00EE2FCC"/>
    <w:rsid w:val="00EE310C"/>
    <w:rsid w:val="00EE313B"/>
    <w:rsid w:val="00EE3AA6"/>
    <w:rsid w:val="00EE3AB9"/>
    <w:rsid w:val="00EE3B48"/>
    <w:rsid w:val="00EE3CD4"/>
    <w:rsid w:val="00EE3DB0"/>
    <w:rsid w:val="00EE3E79"/>
    <w:rsid w:val="00EE42A0"/>
    <w:rsid w:val="00EE4318"/>
    <w:rsid w:val="00EE44F3"/>
    <w:rsid w:val="00EE484C"/>
    <w:rsid w:val="00EE4DE6"/>
    <w:rsid w:val="00EE4FE8"/>
    <w:rsid w:val="00EE52D2"/>
    <w:rsid w:val="00EE5427"/>
    <w:rsid w:val="00EE5B78"/>
    <w:rsid w:val="00EE5E9E"/>
    <w:rsid w:val="00EE60CF"/>
    <w:rsid w:val="00EE6B54"/>
    <w:rsid w:val="00EE7443"/>
    <w:rsid w:val="00EE7DD2"/>
    <w:rsid w:val="00EF0739"/>
    <w:rsid w:val="00EF07DD"/>
    <w:rsid w:val="00EF08EA"/>
    <w:rsid w:val="00EF12AA"/>
    <w:rsid w:val="00EF1671"/>
    <w:rsid w:val="00EF1AF0"/>
    <w:rsid w:val="00EF1EB8"/>
    <w:rsid w:val="00EF2C7B"/>
    <w:rsid w:val="00EF2E4A"/>
    <w:rsid w:val="00EF3E1A"/>
    <w:rsid w:val="00EF4176"/>
    <w:rsid w:val="00EF4325"/>
    <w:rsid w:val="00EF455C"/>
    <w:rsid w:val="00EF4B80"/>
    <w:rsid w:val="00EF4CAD"/>
    <w:rsid w:val="00EF4E7B"/>
    <w:rsid w:val="00EF540A"/>
    <w:rsid w:val="00EF549A"/>
    <w:rsid w:val="00EF58E1"/>
    <w:rsid w:val="00EF58F5"/>
    <w:rsid w:val="00EF5932"/>
    <w:rsid w:val="00EF5FBD"/>
    <w:rsid w:val="00EF6081"/>
    <w:rsid w:val="00EF6971"/>
    <w:rsid w:val="00EF71D1"/>
    <w:rsid w:val="00EF7614"/>
    <w:rsid w:val="00EF7FE0"/>
    <w:rsid w:val="00F0039C"/>
    <w:rsid w:val="00F003F3"/>
    <w:rsid w:val="00F00542"/>
    <w:rsid w:val="00F00543"/>
    <w:rsid w:val="00F0070E"/>
    <w:rsid w:val="00F00836"/>
    <w:rsid w:val="00F013BD"/>
    <w:rsid w:val="00F01522"/>
    <w:rsid w:val="00F0180D"/>
    <w:rsid w:val="00F01A35"/>
    <w:rsid w:val="00F01D0E"/>
    <w:rsid w:val="00F021E7"/>
    <w:rsid w:val="00F02473"/>
    <w:rsid w:val="00F02C31"/>
    <w:rsid w:val="00F02E71"/>
    <w:rsid w:val="00F02EDB"/>
    <w:rsid w:val="00F030A5"/>
    <w:rsid w:val="00F0314C"/>
    <w:rsid w:val="00F03444"/>
    <w:rsid w:val="00F036F6"/>
    <w:rsid w:val="00F03740"/>
    <w:rsid w:val="00F039BD"/>
    <w:rsid w:val="00F03A7D"/>
    <w:rsid w:val="00F03BA6"/>
    <w:rsid w:val="00F0414E"/>
    <w:rsid w:val="00F04740"/>
    <w:rsid w:val="00F04ADC"/>
    <w:rsid w:val="00F0532F"/>
    <w:rsid w:val="00F05810"/>
    <w:rsid w:val="00F05936"/>
    <w:rsid w:val="00F05AD2"/>
    <w:rsid w:val="00F05B02"/>
    <w:rsid w:val="00F05D6C"/>
    <w:rsid w:val="00F06198"/>
    <w:rsid w:val="00F06229"/>
    <w:rsid w:val="00F0639D"/>
    <w:rsid w:val="00F06709"/>
    <w:rsid w:val="00F06EAF"/>
    <w:rsid w:val="00F07128"/>
    <w:rsid w:val="00F07895"/>
    <w:rsid w:val="00F10380"/>
    <w:rsid w:val="00F104A4"/>
    <w:rsid w:val="00F10707"/>
    <w:rsid w:val="00F120E9"/>
    <w:rsid w:val="00F12217"/>
    <w:rsid w:val="00F1282C"/>
    <w:rsid w:val="00F12848"/>
    <w:rsid w:val="00F129A9"/>
    <w:rsid w:val="00F12A9B"/>
    <w:rsid w:val="00F12C76"/>
    <w:rsid w:val="00F12ED2"/>
    <w:rsid w:val="00F13458"/>
    <w:rsid w:val="00F13729"/>
    <w:rsid w:val="00F137A8"/>
    <w:rsid w:val="00F140E0"/>
    <w:rsid w:val="00F140E5"/>
    <w:rsid w:val="00F143EB"/>
    <w:rsid w:val="00F14B1A"/>
    <w:rsid w:val="00F14D49"/>
    <w:rsid w:val="00F15BBF"/>
    <w:rsid w:val="00F160DE"/>
    <w:rsid w:val="00F16148"/>
    <w:rsid w:val="00F162D8"/>
    <w:rsid w:val="00F16395"/>
    <w:rsid w:val="00F16A66"/>
    <w:rsid w:val="00F16BC4"/>
    <w:rsid w:val="00F17370"/>
    <w:rsid w:val="00F177CE"/>
    <w:rsid w:val="00F17FEB"/>
    <w:rsid w:val="00F2002C"/>
    <w:rsid w:val="00F20517"/>
    <w:rsid w:val="00F206EC"/>
    <w:rsid w:val="00F20CB9"/>
    <w:rsid w:val="00F20CDE"/>
    <w:rsid w:val="00F20F8D"/>
    <w:rsid w:val="00F21014"/>
    <w:rsid w:val="00F21044"/>
    <w:rsid w:val="00F21126"/>
    <w:rsid w:val="00F215E3"/>
    <w:rsid w:val="00F219BC"/>
    <w:rsid w:val="00F221E1"/>
    <w:rsid w:val="00F22788"/>
    <w:rsid w:val="00F22AD0"/>
    <w:rsid w:val="00F23404"/>
    <w:rsid w:val="00F23637"/>
    <w:rsid w:val="00F23771"/>
    <w:rsid w:val="00F23795"/>
    <w:rsid w:val="00F23915"/>
    <w:rsid w:val="00F23AE4"/>
    <w:rsid w:val="00F24055"/>
    <w:rsid w:val="00F24279"/>
    <w:rsid w:val="00F2429D"/>
    <w:rsid w:val="00F243BE"/>
    <w:rsid w:val="00F25572"/>
    <w:rsid w:val="00F255F8"/>
    <w:rsid w:val="00F25E9F"/>
    <w:rsid w:val="00F260A9"/>
    <w:rsid w:val="00F26386"/>
    <w:rsid w:val="00F2653C"/>
    <w:rsid w:val="00F2692D"/>
    <w:rsid w:val="00F26B21"/>
    <w:rsid w:val="00F26F31"/>
    <w:rsid w:val="00F26F5B"/>
    <w:rsid w:val="00F270F0"/>
    <w:rsid w:val="00F27A7E"/>
    <w:rsid w:val="00F27BB2"/>
    <w:rsid w:val="00F27D43"/>
    <w:rsid w:val="00F27DA0"/>
    <w:rsid w:val="00F30561"/>
    <w:rsid w:val="00F30831"/>
    <w:rsid w:val="00F30D04"/>
    <w:rsid w:val="00F30DB4"/>
    <w:rsid w:val="00F312EE"/>
    <w:rsid w:val="00F31990"/>
    <w:rsid w:val="00F31B32"/>
    <w:rsid w:val="00F31C18"/>
    <w:rsid w:val="00F31EFC"/>
    <w:rsid w:val="00F321DC"/>
    <w:rsid w:val="00F32B12"/>
    <w:rsid w:val="00F32C74"/>
    <w:rsid w:val="00F32FE6"/>
    <w:rsid w:val="00F332E8"/>
    <w:rsid w:val="00F339E3"/>
    <w:rsid w:val="00F33C08"/>
    <w:rsid w:val="00F34098"/>
    <w:rsid w:val="00F3420C"/>
    <w:rsid w:val="00F34377"/>
    <w:rsid w:val="00F345A6"/>
    <w:rsid w:val="00F345A7"/>
    <w:rsid w:val="00F34652"/>
    <w:rsid w:val="00F347FF"/>
    <w:rsid w:val="00F34844"/>
    <w:rsid w:val="00F3499F"/>
    <w:rsid w:val="00F34B31"/>
    <w:rsid w:val="00F34EEA"/>
    <w:rsid w:val="00F351CB"/>
    <w:rsid w:val="00F35D33"/>
    <w:rsid w:val="00F35E95"/>
    <w:rsid w:val="00F36044"/>
    <w:rsid w:val="00F363DE"/>
    <w:rsid w:val="00F3659A"/>
    <w:rsid w:val="00F3681A"/>
    <w:rsid w:val="00F371FA"/>
    <w:rsid w:val="00F378BB"/>
    <w:rsid w:val="00F37CF0"/>
    <w:rsid w:val="00F37F6E"/>
    <w:rsid w:val="00F401F8"/>
    <w:rsid w:val="00F404AD"/>
    <w:rsid w:val="00F40513"/>
    <w:rsid w:val="00F405AE"/>
    <w:rsid w:val="00F406EF"/>
    <w:rsid w:val="00F40F76"/>
    <w:rsid w:val="00F4108A"/>
    <w:rsid w:val="00F41464"/>
    <w:rsid w:val="00F41C28"/>
    <w:rsid w:val="00F41C32"/>
    <w:rsid w:val="00F421AC"/>
    <w:rsid w:val="00F4272F"/>
    <w:rsid w:val="00F42DEC"/>
    <w:rsid w:val="00F431E8"/>
    <w:rsid w:val="00F43982"/>
    <w:rsid w:val="00F43BC3"/>
    <w:rsid w:val="00F43D76"/>
    <w:rsid w:val="00F43E2B"/>
    <w:rsid w:val="00F44459"/>
    <w:rsid w:val="00F44A4F"/>
    <w:rsid w:val="00F44C12"/>
    <w:rsid w:val="00F4503C"/>
    <w:rsid w:val="00F4530A"/>
    <w:rsid w:val="00F45920"/>
    <w:rsid w:val="00F46500"/>
    <w:rsid w:val="00F4699F"/>
    <w:rsid w:val="00F46B03"/>
    <w:rsid w:val="00F46BB9"/>
    <w:rsid w:val="00F471E0"/>
    <w:rsid w:val="00F472CD"/>
    <w:rsid w:val="00F47633"/>
    <w:rsid w:val="00F47744"/>
    <w:rsid w:val="00F50561"/>
    <w:rsid w:val="00F508ED"/>
    <w:rsid w:val="00F5098A"/>
    <w:rsid w:val="00F50AFF"/>
    <w:rsid w:val="00F50BFC"/>
    <w:rsid w:val="00F50E55"/>
    <w:rsid w:val="00F50E66"/>
    <w:rsid w:val="00F5157C"/>
    <w:rsid w:val="00F51650"/>
    <w:rsid w:val="00F51729"/>
    <w:rsid w:val="00F51E06"/>
    <w:rsid w:val="00F52114"/>
    <w:rsid w:val="00F52220"/>
    <w:rsid w:val="00F5233D"/>
    <w:rsid w:val="00F5236F"/>
    <w:rsid w:val="00F526C7"/>
    <w:rsid w:val="00F526D2"/>
    <w:rsid w:val="00F52C91"/>
    <w:rsid w:val="00F536CA"/>
    <w:rsid w:val="00F5374F"/>
    <w:rsid w:val="00F53C1B"/>
    <w:rsid w:val="00F54280"/>
    <w:rsid w:val="00F54688"/>
    <w:rsid w:val="00F54BC3"/>
    <w:rsid w:val="00F54D22"/>
    <w:rsid w:val="00F54FAE"/>
    <w:rsid w:val="00F5514E"/>
    <w:rsid w:val="00F55571"/>
    <w:rsid w:val="00F557DB"/>
    <w:rsid w:val="00F55A95"/>
    <w:rsid w:val="00F560FD"/>
    <w:rsid w:val="00F56486"/>
    <w:rsid w:val="00F56E2C"/>
    <w:rsid w:val="00F56F07"/>
    <w:rsid w:val="00F574D4"/>
    <w:rsid w:val="00F575C7"/>
    <w:rsid w:val="00F5784A"/>
    <w:rsid w:val="00F608FD"/>
    <w:rsid w:val="00F60932"/>
    <w:rsid w:val="00F60B08"/>
    <w:rsid w:val="00F60E46"/>
    <w:rsid w:val="00F610DB"/>
    <w:rsid w:val="00F61517"/>
    <w:rsid w:val="00F61B0E"/>
    <w:rsid w:val="00F61B33"/>
    <w:rsid w:val="00F61BB6"/>
    <w:rsid w:val="00F62744"/>
    <w:rsid w:val="00F6282C"/>
    <w:rsid w:val="00F62A5F"/>
    <w:rsid w:val="00F62DA4"/>
    <w:rsid w:val="00F630D4"/>
    <w:rsid w:val="00F6317D"/>
    <w:rsid w:val="00F634C6"/>
    <w:rsid w:val="00F6354B"/>
    <w:rsid w:val="00F6373C"/>
    <w:rsid w:val="00F63C72"/>
    <w:rsid w:val="00F640BF"/>
    <w:rsid w:val="00F64426"/>
    <w:rsid w:val="00F64893"/>
    <w:rsid w:val="00F64A5F"/>
    <w:rsid w:val="00F64BFD"/>
    <w:rsid w:val="00F6531F"/>
    <w:rsid w:val="00F6535F"/>
    <w:rsid w:val="00F65553"/>
    <w:rsid w:val="00F659CB"/>
    <w:rsid w:val="00F65A20"/>
    <w:rsid w:val="00F6650F"/>
    <w:rsid w:val="00F66CBD"/>
    <w:rsid w:val="00F66DFD"/>
    <w:rsid w:val="00F66EC3"/>
    <w:rsid w:val="00F67518"/>
    <w:rsid w:val="00F67E88"/>
    <w:rsid w:val="00F702C6"/>
    <w:rsid w:val="00F702EA"/>
    <w:rsid w:val="00F70368"/>
    <w:rsid w:val="00F709A4"/>
    <w:rsid w:val="00F709E5"/>
    <w:rsid w:val="00F70F7C"/>
    <w:rsid w:val="00F71039"/>
    <w:rsid w:val="00F714BC"/>
    <w:rsid w:val="00F71C26"/>
    <w:rsid w:val="00F72073"/>
    <w:rsid w:val="00F7208A"/>
    <w:rsid w:val="00F721DE"/>
    <w:rsid w:val="00F72312"/>
    <w:rsid w:val="00F72321"/>
    <w:rsid w:val="00F7263C"/>
    <w:rsid w:val="00F726AD"/>
    <w:rsid w:val="00F72736"/>
    <w:rsid w:val="00F72B89"/>
    <w:rsid w:val="00F72C1B"/>
    <w:rsid w:val="00F72E3B"/>
    <w:rsid w:val="00F72F9F"/>
    <w:rsid w:val="00F731CD"/>
    <w:rsid w:val="00F736CC"/>
    <w:rsid w:val="00F73844"/>
    <w:rsid w:val="00F73BD9"/>
    <w:rsid w:val="00F7423D"/>
    <w:rsid w:val="00F74300"/>
    <w:rsid w:val="00F745E3"/>
    <w:rsid w:val="00F745FD"/>
    <w:rsid w:val="00F7475D"/>
    <w:rsid w:val="00F7482B"/>
    <w:rsid w:val="00F749CC"/>
    <w:rsid w:val="00F74D4C"/>
    <w:rsid w:val="00F750E1"/>
    <w:rsid w:val="00F7533A"/>
    <w:rsid w:val="00F75652"/>
    <w:rsid w:val="00F75B62"/>
    <w:rsid w:val="00F76859"/>
    <w:rsid w:val="00F76A94"/>
    <w:rsid w:val="00F76B55"/>
    <w:rsid w:val="00F76F50"/>
    <w:rsid w:val="00F773A1"/>
    <w:rsid w:val="00F7741C"/>
    <w:rsid w:val="00F774A0"/>
    <w:rsid w:val="00F77611"/>
    <w:rsid w:val="00F77C16"/>
    <w:rsid w:val="00F77C88"/>
    <w:rsid w:val="00F77DED"/>
    <w:rsid w:val="00F80E5D"/>
    <w:rsid w:val="00F817D2"/>
    <w:rsid w:val="00F81831"/>
    <w:rsid w:val="00F81875"/>
    <w:rsid w:val="00F818C7"/>
    <w:rsid w:val="00F81C91"/>
    <w:rsid w:val="00F81DEB"/>
    <w:rsid w:val="00F81E48"/>
    <w:rsid w:val="00F83A6D"/>
    <w:rsid w:val="00F83BDF"/>
    <w:rsid w:val="00F83CC1"/>
    <w:rsid w:val="00F83F79"/>
    <w:rsid w:val="00F83F83"/>
    <w:rsid w:val="00F84B77"/>
    <w:rsid w:val="00F85176"/>
    <w:rsid w:val="00F853BA"/>
    <w:rsid w:val="00F857CA"/>
    <w:rsid w:val="00F85AC6"/>
    <w:rsid w:val="00F85B0F"/>
    <w:rsid w:val="00F85B4F"/>
    <w:rsid w:val="00F85BBD"/>
    <w:rsid w:val="00F85D8D"/>
    <w:rsid w:val="00F85F30"/>
    <w:rsid w:val="00F865CA"/>
    <w:rsid w:val="00F872CC"/>
    <w:rsid w:val="00F8788B"/>
    <w:rsid w:val="00F87B4E"/>
    <w:rsid w:val="00F87E07"/>
    <w:rsid w:val="00F87F84"/>
    <w:rsid w:val="00F9042A"/>
    <w:rsid w:val="00F90573"/>
    <w:rsid w:val="00F90651"/>
    <w:rsid w:val="00F90662"/>
    <w:rsid w:val="00F906B5"/>
    <w:rsid w:val="00F9172A"/>
    <w:rsid w:val="00F91847"/>
    <w:rsid w:val="00F91BC5"/>
    <w:rsid w:val="00F91C62"/>
    <w:rsid w:val="00F923B0"/>
    <w:rsid w:val="00F924D2"/>
    <w:rsid w:val="00F92542"/>
    <w:rsid w:val="00F925E0"/>
    <w:rsid w:val="00F92C77"/>
    <w:rsid w:val="00F93225"/>
    <w:rsid w:val="00F932D2"/>
    <w:rsid w:val="00F93E15"/>
    <w:rsid w:val="00F94715"/>
    <w:rsid w:val="00F947FC"/>
    <w:rsid w:val="00F94AD2"/>
    <w:rsid w:val="00F94B16"/>
    <w:rsid w:val="00F94F68"/>
    <w:rsid w:val="00F950A4"/>
    <w:rsid w:val="00F957BE"/>
    <w:rsid w:val="00F95DE1"/>
    <w:rsid w:val="00F961CC"/>
    <w:rsid w:val="00F96901"/>
    <w:rsid w:val="00F96A0A"/>
    <w:rsid w:val="00F96B63"/>
    <w:rsid w:val="00F96C9D"/>
    <w:rsid w:val="00F96E32"/>
    <w:rsid w:val="00F96F3D"/>
    <w:rsid w:val="00FA04D0"/>
    <w:rsid w:val="00FA074E"/>
    <w:rsid w:val="00FA0906"/>
    <w:rsid w:val="00FA195D"/>
    <w:rsid w:val="00FA1A36"/>
    <w:rsid w:val="00FA1B70"/>
    <w:rsid w:val="00FA1CF4"/>
    <w:rsid w:val="00FA2021"/>
    <w:rsid w:val="00FA27EC"/>
    <w:rsid w:val="00FA28F8"/>
    <w:rsid w:val="00FA2A76"/>
    <w:rsid w:val="00FA32D0"/>
    <w:rsid w:val="00FA33BA"/>
    <w:rsid w:val="00FA344E"/>
    <w:rsid w:val="00FA3D71"/>
    <w:rsid w:val="00FA3E36"/>
    <w:rsid w:val="00FA3F65"/>
    <w:rsid w:val="00FA422A"/>
    <w:rsid w:val="00FA429B"/>
    <w:rsid w:val="00FA46D0"/>
    <w:rsid w:val="00FA4FCD"/>
    <w:rsid w:val="00FA5106"/>
    <w:rsid w:val="00FA521E"/>
    <w:rsid w:val="00FA541F"/>
    <w:rsid w:val="00FA583D"/>
    <w:rsid w:val="00FA5D92"/>
    <w:rsid w:val="00FA70DE"/>
    <w:rsid w:val="00FA777B"/>
    <w:rsid w:val="00FA7BA6"/>
    <w:rsid w:val="00FA7F15"/>
    <w:rsid w:val="00FB0BF8"/>
    <w:rsid w:val="00FB11AB"/>
    <w:rsid w:val="00FB11AC"/>
    <w:rsid w:val="00FB132E"/>
    <w:rsid w:val="00FB134D"/>
    <w:rsid w:val="00FB19DD"/>
    <w:rsid w:val="00FB20DA"/>
    <w:rsid w:val="00FB24F9"/>
    <w:rsid w:val="00FB2692"/>
    <w:rsid w:val="00FB2DB7"/>
    <w:rsid w:val="00FB3169"/>
    <w:rsid w:val="00FB4008"/>
    <w:rsid w:val="00FB4660"/>
    <w:rsid w:val="00FB468D"/>
    <w:rsid w:val="00FB48A9"/>
    <w:rsid w:val="00FB4D86"/>
    <w:rsid w:val="00FB4EF3"/>
    <w:rsid w:val="00FB5034"/>
    <w:rsid w:val="00FB5093"/>
    <w:rsid w:val="00FB5302"/>
    <w:rsid w:val="00FB536D"/>
    <w:rsid w:val="00FB5A31"/>
    <w:rsid w:val="00FB5B1E"/>
    <w:rsid w:val="00FB5DE4"/>
    <w:rsid w:val="00FB693D"/>
    <w:rsid w:val="00FB6F52"/>
    <w:rsid w:val="00FB731D"/>
    <w:rsid w:val="00FB7C7C"/>
    <w:rsid w:val="00FC01C4"/>
    <w:rsid w:val="00FC0251"/>
    <w:rsid w:val="00FC0D11"/>
    <w:rsid w:val="00FC0E06"/>
    <w:rsid w:val="00FC155E"/>
    <w:rsid w:val="00FC164B"/>
    <w:rsid w:val="00FC1DA9"/>
    <w:rsid w:val="00FC1F63"/>
    <w:rsid w:val="00FC23A0"/>
    <w:rsid w:val="00FC244F"/>
    <w:rsid w:val="00FC2B97"/>
    <w:rsid w:val="00FC2D6B"/>
    <w:rsid w:val="00FC2F2B"/>
    <w:rsid w:val="00FC3493"/>
    <w:rsid w:val="00FC3DD8"/>
    <w:rsid w:val="00FC421A"/>
    <w:rsid w:val="00FC451A"/>
    <w:rsid w:val="00FC4800"/>
    <w:rsid w:val="00FC4C4B"/>
    <w:rsid w:val="00FC4CC1"/>
    <w:rsid w:val="00FC5118"/>
    <w:rsid w:val="00FC5D7F"/>
    <w:rsid w:val="00FC64F6"/>
    <w:rsid w:val="00FC6B29"/>
    <w:rsid w:val="00FC75DF"/>
    <w:rsid w:val="00FC7EBA"/>
    <w:rsid w:val="00FC7ED6"/>
    <w:rsid w:val="00FC7FE9"/>
    <w:rsid w:val="00FD0604"/>
    <w:rsid w:val="00FD076C"/>
    <w:rsid w:val="00FD090F"/>
    <w:rsid w:val="00FD0B7A"/>
    <w:rsid w:val="00FD0BF6"/>
    <w:rsid w:val="00FD0DCF"/>
    <w:rsid w:val="00FD15FF"/>
    <w:rsid w:val="00FD161D"/>
    <w:rsid w:val="00FD18B3"/>
    <w:rsid w:val="00FD203C"/>
    <w:rsid w:val="00FD20BE"/>
    <w:rsid w:val="00FD249E"/>
    <w:rsid w:val="00FD341E"/>
    <w:rsid w:val="00FD3426"/>
    <w:rsid w:val="00FD3697"/>
    <w:rsid w:val="00FD36BE"/>
    <w:rsid w:val="00FD3CC6"/>
    <w:rsid w:val="00FD3D60"/>
    <w:rsid w:val="00FD3DE8"/>
    <w:rsid w:val="00FD3F88"/>
    <w:rsid w:val="00FD40FE"/>
    <w:rsid w:val="00FD423B"/>
    <w:rsid w:val="00FD43E0"/>
    <w:rsid w:val="00FD45BF"/>
    <w:rsid w:val="00FD4861"/>
    <w:rsid w:val="00FD508A"/>
    <w:rsid w:val="00FD519F"/>
    <w:rsid w:val="00FD5CB2"/>
    <w:rsid w:val="00FD6092"/>
    <w:rsid w:val="00FD6109"/>
    <w:rsid w:val="00FD6543"/>
    <w:rsid w:val="00FD6683"/>
    <w:rsid w:val="00FD66D3"/>
    <w:rsid w:val="00FD66F9"/>
    <w:rsid w:val="00FD6932"/>
    <w:rsid w:val="00FD6A0E"/>
    <w:rsid w:val="00FD7220"/>
    <w:rsid w:val="00FD7738"/>
    <w:rsid w:val="00FD7852"/>
    <w:rsid w:val="00FD7DF4"/>
    <w:rsid w:val="00FD7E20"/>
    <w:rsid w:val="00FE04E1"/>
    <w:rsid w:val="00FE07EA"/>
    <w:rsid w:val="00FE089E"/>
    <w:rsid w:val="00FE0D76"/>
    <w:rsid w:val="00FE16A9"/>
    <w:rsid w:val="00FE1861"/>
    <w:rsid w:val="00FE21A7"/>
    <w:rsid w:val="00FE29F0"/>
    <w:rsid w:val="00FE2AB9"/>
    <w:rsid w:val="00FE2D1C"/>
    <w:rsid w:val="00FE2D9B"/>
    <w:rsid w:val="00FE2E41"/>
    <w:rsid w:val="00FE4215"/>
    <w:rsid w:val="00FE4B00"/>
    <w:rsid w:val="00FE5731"/>
    <w:rsid w:val="00FE57ED"/>
    <w:rsid w:val="00FE5B35"/>
    <w:rsid w:val="00FE6257"/>
    <w:rsid w:val="00FE6269"/>
    <w:rsid w:val="00FE6519"/>
    <w:rsid w:val="00FE66A0"/>
    <w:rsid w:val="00FE691C"/>
    <w:rsid w:val="00FE6B66"/>
    <w:rsid w:val="00FE707D"/>
    <w:rsid w:val="00FE7636"/>
    <w:rsid w:val="00FE78AA"/>
    <w:rsid w:val="00FE7F16"/>
    <w:rsid w:val="00FF00A4"/>
    <w:rsid w:val="00FF0447"/>
    <w:rsid w:val="00FF0617"/>
    <w:rsid w:val="00FF0841"/>
    <w:rsid w:val="00FF097F"/>
    <w:rsid w:val="00FF0B22"/>
    <w:rsid w:val="00FF18F9"/>
    <w:rsid w:val="00FF1C47"/>
    <w:rsid w:val="00FF1CF6"/>
    <w:rsid w:val="00FF21B2"/>
    <w:rsid w:val="00FF2F3A"/>
    <w:rsid w:val="00FF2FD9"/>
    <w:rsid w:val="00FF3EBA"/>
    <w:rsid w:val="00FF498B"/>
    <w:rsid w:val="00FF54B0"/>
    <w:rsid w:val="00FF5526"/>
    <w:rsid w:val="00FF5547"/>
    <w:rsid w:val="00FF55C4"/>
    <w:rsid w:val="00FF59BA"/>
    <w:rsid w:val="00FF6A48"/>
    <w:rsid w:val="00FF6BF6"/>
    <w:rsid w:val="00FF6EB8"/>
    <w:rsid w:val="00FF6ECA"/>
    <w:rsid w:val="00FF6F80"/>
    <w:rsid w:val="00FF724F"/>
    <w:rsid w:val="00FF72DC"/>
    <w:rsid w:val="00FF7797"/>
    <w:rsid w:val="00F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FA1E4"/>
  <w15:chartTrackingRefBased/>
  <w15:docId w15:val="{5AE6EA70-066C-425B-93E6-14784DE1D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7CE"/>
    <w:pPr>
      <w:spacing w:after="160" w:line="259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177CE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4">
    <w:name w:val="Нижний колонтитул Знак"/>
    <w:link w:val="a3"/>
    <w:uiPriority w:val="99"/>
    <w:rsid w:val="00F177CE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rsid w:val="00F177CE"/>
    <w:pPr>
      <w:spacing w:after="0" w:line="240" w:lineRule="auto"/>
      <w:ind w:right="-57" w:firstLine="720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rsid w:val="00F177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_"/>
    <w:link w:val="2"/>
    <w:uiPriority w:val="99"/>
    <w:locked/>
    <w:rsid w:val="00F177CE"/>
    <w:rPr>
      <w:rFonts w:ascii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7"/>
    <w:uiPriority w:val="99"/>
    <w:rsid w:val="00F177CE"/>
    <w:pPr>
      <w:widowControl w:val="0"/>
      <w:shd w:val="clear" w:color="auto" w:fill="FFFFFF"/>
      <w:spacing w:before="300" w:after="0" w:line="274" w:lineRule="exact"/>
      <w:ind w:hanging="1140"/>
      <w:jc w:val="both"/>
    </w:pPr>
    <w:rPr>
      <w:rFonts w:ascii="Times New Roman" w:eastAsia="Calibri" w:hAnsi="Times New Roman"/>
      <w:sz w:val="20"/>
      <w:szCs w:val="20"/>
      <w:lang w:val="x-none" w:eastAsia="x-none"/>
    </w:rPr>
  </w:style>
  <w:style w:type="paragraph" w:styleId="a8">
    <w:name w:val="Body Text"/>
    <w:basedOn w:val="a"/>
    <w:link w:val="a9"/>
    <w:uiPriority w:val="99"/>
    <w:unhideWhenUsed/>
    <w:rsid w:val="00F177CE"/>
    <w:pPr>
      <w:spacing w:after="120"/>
    </w:pPr>
    <w:rPr>
      <w:sz w:val="20"/>
      <w:szCs w:val="20"/>
      <w:lang w:val="x-none" w:eastAsia="x-none"/>
    </w:rPr>
  </w:style>
  <w:style w:type="character" w:customStyle="1" w:styleId="a9">
    <w:name w:val="Основной текст Знак"/>
    <w:link w:val="a8"/>
    <w:uiPriority w:val="99"/>
    <w:rsid w:val="00F177CE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3">
    <w:name w:val="Body Text 3"/>
    <w:basedOn w:val="a"/>
    <w:link w:val="30"/>
    <w:uiPriority w:val="99"/>
    <w:unhideWhenUsed/>
    <w:rsid w:val="00F177CE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uiPriority w:val="99"/>
    <w:rsid w:val="00F177CE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styleId="aa">
    <w:name w:val="header"/>
    <w:basedOn w:val="a"/>
    <w:link w:val="ab"/>
    <w:uiPriority w:val="99"/>
    <w:semiHidden/>
    <w:unhideWhenUsed/>
    <w:rsid w:val="00B13B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B13B14"/>
    <w:rPr>
      <w:rFonts w:eastAsia="Times New Roman"/>
      <w:sz w:val="22"/>
      <w:szCs w:val="22"/>
    </w:rPr>
  </w:style>
  <w:style w:type="paragraph" w:styleId="ac">
    <w:name w:val="Normal (Web)"/>
    <w:basedOn w:val="a"/>
    <w:uiPriority w:val="99"/>
    <w:semiHidden/>
    <w:unhideWhenUsed/>
    <w:rsid w:val="00E873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rsid w:val="00574315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7431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57431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">
    <w:name w:val="Основной текст 21"/>
    <w:basedOn w:val="a"/>
    <w:rsid w:val="00574315"/>
    <w:pPr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cp:lastModifiedBy>HP</cp:lastModifiedBy>
  <cp:revision>2</cp:revision>
  <dcterms:created xsi:type="dcterms:W3CDTF">2026-03-20T12:42:00Z</dcterms:created>
  <dcterms:modified xsi:type="dcterms:W3CDTF">2026-03-20T12:42:00Z</dcterms:modified>
</cp:coreProperties>
</file>